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F11802" w14:textId="71BF4B33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  <w:lang w:eastAsia="zh-CN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MtgSeq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11</w:t>
      </w:r>
      <w:r w:rsidR="00CE7732">
        <w:rPr>
          <w:rFonts w:ascii="Arial" w:eastAsiaTheme="minorEastAsia" w:hAnsi="Arial" w:hint="eastAsia"/>
          <w:b/>
          <w:noProof/>
          <w:sz w:val="24"/>
          <w:lang w:eastAsia="zh-CN"/>
        </w:rPr>
        <w:t>3</w:t>
      </w:r>
      <w:r w:rsidRPr="005E2F1C">
        <w:rPr>
          <w:rFonts w:ascii="Arial" w:eastAsia="Times New Roman" w:hAnsi="Arial"/>
        </w:rPr>
        <w:fldChar w:fldCharType="end"/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B74672" w:rsidRPr="00B74672">
        <w:rPr>
          <w:rFonts w:ascii="Arial" w:eastAsia="等线" w:hAnsi="Arial"/>
          <w:b/>
          <w:i/>
          <w:noProof/>
          <w:sz w:val="24"/>
          <w:szCs w:val="24"/>
        </w:rPr>
        <w:t>R4-2418216</w:t>
      </w:r>
    </w:p>
    <w:p w14:paraId="3E32E7DB" w14:textId="79A1D52B" w:rsidR="005E2F1C" w:rsidRPr="00CE7732" w:rsidRDefault="00CE7732" w:rsidP="005E2F1C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E7732">
        <w:rPr>
          <w:rFonts w:ascii="Arial" w:eastAsia="Times New Roman" w:hAnsi="Arial"/>
          <w:b/>
          <w:noProof/>
          <w:sz w:val="24"/>
        </w:rPr>
        <w:t>Orlando, US, 18th – 22nd November, 2024</w:t>
      </w:r>
    </w:p>
    <w:p w14:paraId="37CA22D0" w14:textId="5A17278F" w:rsidR="00BF6E68" w:rsidRPr="001762C1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CE7732">
        <w:rPr>
          <w:rFonts w:ascii="Arial" w:hAnsi="Arial" w:cs="Arial" w:hint="eastAsia"/>
          <w:color w:val="000000"/>
          <w:sz w:val="22"/>
          <w:lang w:eastAsia="zh-CN"/>
        </w:rPr>
        <w:t>vivo</w:t>
      </w:r>
    </w:p>
    <w:p w14:paraId="60A65D74" w14:textId="75D3935A" w:rsidR="00BF6E68" w:rsidRPr="00CE7732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="00D33A3C" w:rsidRPr="00D33A3C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CE7732">
        <w:rPr>
          <w:rFonts w:ascii="Arial" w:eastAsiaTheme="minorEastAsia" w:hAnsi="Arial" w:cs="Arial" w:hint="eastAsia"/>
          <w:color w:val="000000"/>
          <w:sz w:val="22"/>
          <w:lang w:eastAsia="zh-CN"/>
        </w:rPr>
        <w:t>38.774 on LP-WUS RF</w:t>
      </w:r>
    </w:p>
    <w:p w14:paraId="695C0773" w14:textId="6D3F1082" w:rsidR="00BF6E68" w:rsidRPr="00667700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67700" w:rsidRPr="00667700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7</w:t>
      </w:r>
      <w:r w:rsidR="003A3BC4" w:rsidRPr="00667700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667700" w:rsidRPr="00667700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2</w:t>
      </w:r>
      <w:r w:rsidR="00411D67" w:rsidRPr="00667700">
        <w:rPr>
          <w:rFonts w:ascii="Arial" w:eastAsia="MS Mincho" w:hAnsi="Arial" w:cs="Arial"/>
          <w:bCs/>
          <w:color w:val="000000"/>
          <w:sz w:val="22"/>
          <w:lang w:val="pt-BR" w:eastAsia="ja-JP"/>
        </w:rPr>
        <w:t>3</w:t>
      </w:r>
      <w:r w:rsidR="003A3BC4" w:rsidRPr="00667700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667700" w:rsidRPr="00667700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2.1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59AC5519" w:rsidR="00526F98" w:rsidRDefault="00BF6E68" w:rsidP="00900F6A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</w:t>
      </w:r>
      <w:r w:rsidRPr="00B45AB8">
        <w:rPr>
          <w:rFonts w:eastAsia="MS Mincho"/>
        </w:rPr>
        <w:t xml:space="preserve">contribution is a text proposal for TR </w:t>
      </w:r>
      <w:r w:rsidR="00BC4DCA">
        <w:rPr>
          <w:rFonts w:eastAsiaTheme="minorEastAsia" w:hint="eastAsia"/>
          <w:lang w:eastAsia="zh-CN"/>
        </w:rPr>
        <w:t>38.774 to capture few general agreements for LP-WUS RF related aspects from WF [1] [2] [3]</w:t>
      </w:r>
      <w:r w:rsidR="00900F6A" w:rsidRPr="00B45AB8">
        <w:rPr>
          <w:rFonts w:eastAsia="MS Mincho"/>
        </w:rPr>
        <w:t>.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1AF3B0DC" w:rsidR="001D4704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  <w:lang w:eastAsia="zh-CN"/>
        </w:rPr>
      </w:pPr>
      <w:r w:rsidRPr="000C5FFE">
        <w:rPr>
          <w:bCs/>
          <w:lang w:val="en-US"/>
        </w:rPr>
        <w:t xml:space="preserve">[1] </w:t>
      </w:r>
      <w:r w:rsidR="00B03772" w:rsidRPr="00B03772">
        <w:rPr>
          <w:bCs/>
        </w:rPr>
        <w:t>R4-2418215</w:t>
      </w:r>
      <w:r w:rsidR="00B03772">
        <w:rPr>
          <w:rFonts w:hint="eastAsia"/>
          <w:bCs/>
          <w:lang w:eastAsia="zh-CN"/>
        </w:rPr>
        <w:t>,</w:t>
      </w:r>
      <w:r w:rsidR="00914279" w:rsidRPr="000C5FFE">
        <w:rPr>
          <w:bCs/>
        </w:rPr>
        <w:t xml:space="preserve"> </w:t>
      </w:r>
      <w:r w:rsidR="008E0559">
        <w:rPr>
          <w:rFonts w:hint="eastAsia"/>
          <w:bCs/>
          <w:lang w:eastAsia="zh-CN"/>
        </w:rPr>
        <w:t>TR 38.774 v0.0.1</w:t>
      </w:r>
    </w:p>
    <w:p w14:paraId="6F6BB85E" w14:textId="5A4B3045" w:rsidR="008E0559" w:rsidRDefault="008E0559" w:rsidP="008E055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  <w:lang w:eastAsia="zh-CN"/>
        </w:rPr>
      </w:pPr>
      <w:r w:rsidRPr="000C5FFE">
        <w:rPr>
          <w:bCs/>
          <w:lang w:val="en-US"/>
        </w:rPr>
        <w:t>[</w:t>
      </w:r>
      <w:r>
        <w:rPr>
          <w:rFonts w:hint="eastAsia"/>
          <w:bCs/>
          <w:lang w:val="en-US" w:eastAsia="zh-CN"/>
        </w:rPr>
        <w:t>2</w:t>
      </w:r>
      <w:r w:rsidRPr="000C5FFE">
        <w:rPr>
          <w:bCs/>
          <w:lang w:val="en-US"/>
        </w:rPr>
        <w:t xml:space="preserve">] </w:t>
      </w:r>
      <w:r w:rsidRPr="008E0559">
        <w:rPr>
          <w:bCs/>
        </w:rPr>
        <w:t>R4-2417112</w:t>
      </w:r>
      <w:r w:rsidR="00B61E2E">
        <w:rPr>
          <w:rFonts w:hint="eastAsia"/>
          <w:bCs/>
          <w:lang w:eastAsia="zh-CN"/>
        </w:rPr>
        <w:t>,</w:t>
      </w:r>
      <w:r w:rsidRPr="000C5FFE">
        <w:rPr>
          <w:bCs/>
        </w:rPr>
        <w:t xml:space="preserve"> </w:t>
      </w:r>
      <w:r w:rsidRPr="008E0559">
        <w:rPr>
          <w:bCs/>
          <w:lang w:eastAsia="zh-CN"/>
        </w:rPr>
        <w:t>WF on UE RF requirements for LP-WUS</w:t>
      </w:r>
      <w:r>
        <w:rPr>
          <w:rFonts w:hint="eastAsia"/>
          <w:bCs/>
          <w:lang w:eastAsia="zh-CN"/>
        </w:rPr>
        <w:t>, vivo, RAN4#112bis</w:t>
      </w:r>
    </w:p>
    <w:p w14:paraId="128CD10F" w14:textId="76529C82" w:rsidR="008E0559" w:rsidRDefault="008E0559" w:rsidP="008E055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  <w:lang w:eastAsia="zh-CN"/>
        </w:rPr>
      </w:pPr>
      <w:r w:rsidRPr="000C5FFE">
        <w:rPr>
          <w:bCs/>
          <w:lang w:val="en-US"/>
        </w:rPr>
        <w:t>[</w:t>
      </w:r>
      <w:r>
        <w:rPr>
          <w:rFonts w:hint="eastAsia"/>
          <w:bCs/>
          <w:lang w:val="en-US" w:eastAsia="zh-CN"/>
        </w:rPr>
        <w:t>3</w:t>
      </w:r>
      <w:r w:rsidRPr="000C5FFE">
        <w:rPr>
          <w:bCs/>
          <w:lang w:val="en-US"/>
        </w:rPr>
        <w:t xml:space="preserve">] </w:t>
      </w:r>
      <w:r w:rsidRPr="008E0559">
        <w:rPr>
          <w:bCs/>
        </w:rPr>
        <w:t>R4-2414309</w:t>
      </w:r>
      <w:r w:rsidR="00B61E2E">
        <w:rPr>
          <w:rFonts w:hint="eastAsia"/>
          <w:bCs/>
          <w:lang w:eastAsia="zh-CN"/>
        </w:rPr>
        <w:t>,</w:t>
      </w:r>
      <w:r w:rsidRPr="000C5FFE">
        <w:rPr>
          <w:bCs/>
        </w:rPr>
        <w:t xml:space="preserve"> </w:t>
      </w:r>
      <w:r w:rsidRPr="008E0559">
        <w:rPr>
          <w:bCs/>
          <w:lang w:eastAsia="zh-CN"/>
        </w:rPr>
        <w:t>WF on LP-WUS UE RF requirements</w:t>
      </w:r>
      <w:r>
        <w:rPr>
          <w:rFonts w:hint="eastAsia"/>
          <w:bCs/>
          <w:lang w:eastAsia="zh-CN"/>
        </w:rPr>
        <w:t>, vivo, RAN4#112</w:t>
      </w:r>
    </w:p>
    <w:p w14:paraId="6DB0CA51" w14:textId="6F5D1468" w:rsidR="0001350B" w:rsidRDefault="0001350B" w:rsidP="008E055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  <w:lang w:eastAsia="zh-CN"/>
        </w:rPr>
      </w:pPr>
      <w:r w:rsidRPr="000C5FFE">
        <w:rPr>
          <w:bCs/>
          <w:lang w:val="en-US"/>
        </w:rPr>
        <w:t>[</w:t>
      </w:r>
      <w:r>
        <w:rPr>
          <w:rFonts w:hint="eastAsia"/>
          <w:bCs/>
          <w:lang w:val="en-US" w:eastAsia="zh-CN"/>
        </w:rPr>
        <w:t>4</w:t>
      </w:r>
      <w:r w:rsidRPr="000C5FFE">
        <w:rPr>
          <w:bCs/>
          <w:lang w:val="en-US"/>
        </w:rPr>
        <w:t xml:space="preserve">] </w:t>
      </w:r>
      <w:r w:rsidRPr="0001350B">
        <w:rPr>
          <w:bCs/>
          <w:lang w:eastAsia="zh-CN"/>
        </w:rPr>
        <w:t>R4-2410569</w:t>
      </w:r>
      <w:r>
        <w:rPr>
          <w:rFonts w:hint="eastAsia"/>
          <w:bCs/>
          <w:lang w:eastAsia="zh-CN"/>
        </w:rPr>
        <w:t xml:space="preserve">, </w:t>
      </w:r>
      <w:r w:rsidRPr="0001350B">
        <w:rPr>
          <w:bCs/>
          <w:lang w:eastAsia="zh-CN"/>
        </w:rPr>
        <w:t>WF for 111136 NR_LPWUS_UERF</w:t>
      </w:r>
      <w:r>
        <w:rPr>
          <w:rFonts w:hint="eastAsia"/>
          <w:bCs/>
          <w:lang w:eastAsia="zh-CN"/>
        </w:rPr>
        <w:t>, vivo, RAN4#111</w:t>
      </w:r>
    </w:p>
    <w:p w14:paraId="00DE911A" w14:textId="77777777" w:rsidR="008E0559" w:rsidRPr="00FB727D" w:rsidRDefault="008E0559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  <w:lang w:eastAsia="zh-CN"/>
        </w:rPr>
      </w:pP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70BA1FEA" w14:textId="1D2D2BF2" w:rsidR="00F83756" w:rsidRPr="00636D5A" w:rsidRDefault="00BF6E68" w:rsidP="00636D5A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0" w:name="_Toc523749803"/>
      <w:bookmarkStart w:id="1" w:name="_Toc523750868"/>
      <w:bookmarkStart w:id="2" w:name="_Toc527979881"/>
      <w:bookmarkStart w:id="3" w:name="_Hlk523749210"/>
    </w:p>
    <w:p w14:paraId="5A62DBBA" w14:textId="77777777" w:rsidR="00CA616C" w:rsidRPr="004D3578" w:rsidRDefault="00CA616C" w:rsidP="00CA616C">
      <w:pPr>
        <w:pStyle w:val="1"/>
      </w:pPr>
      <w:bookmarkStart w:id="4" w:name="_Toc160611229"/>
      <w:bookmarkStart w:id="5" w:name="_Toc161411767"/>
      <w:bookmarkStart w:id="6" w:name="_Toc169974582"/>
      <w:bookmarkStart w:id="7" w:name="_Toc169974781"/>
      <w:bookmarkStart w:id="8" w:name="_Toc181872935"/>
      <w:r w:rsidRPr="004D3578">
        <w:t>2</w:t>
      </w:r>
      <w:r w:rsidRPr="004D3578">
        <w:tab/>
        <w:t>References</w:t>
      </w:r>
      <w:bookmarkEnd w:id="4"/>
      <w:bookmarkEnd w:id="5"/>
      <w:bookmarkEnd w:id="6"/>
      <w:bookmarkEnd w:id="7"/>
      <w:bookmarkEnd w:id="8"/>
    </w:p>
    <w:p w14:paraId="1D944604" w14:textId="77777777" w:rsidR="00CA616C" w:rsidRPr="004D3578" w:rsidRDefault="00CA616C" w:rsidP="00CA616C">
      <w:r w:rsidRPr="004D3578">
        <w:t>The following documents contain provisions which, through reference in this text, constitute provisions of the present document.</w:t>
      </w:r>
    </w:p>
    <w:p w14:paraId="5C4EB9F4" w14:textId="77777777" w:rsidR="00CA616C" w:rsidRPr="004D3578" w:rsidRDefault="00CA616C" w:rsidP="00CA616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40AFD0" w14:textId="77777777" w:rsidR="00CA616C" w:rsidRPr="004D3578" w:rsidRDefault="00CA616C" w:rsidP="00CA616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3A5A729" w14:textId="77777777" w:rsidR="00CA616C" w:rsidRPr="004D3578" w:rsidRDefault="00CA616C" w:rsidP="00CA616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50ABF9D" w14:textId="77777777" w:rsidR="00CA616C" w:rsidRDefault="00CA616C" w:rsidP="00CA616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865BD47" w14:textId="77777777" w:rsidR="00CA616C" w:rsidRDefault="00CA616C" w:rsidP="00CA616C">
      <w:pPr>
        <w:pStyle w:val="EX"/>
        <w:rPr>
          <w:rFonts w:eastAsiaTheme="minorEastAsia"/>
          <w:lang w:eastAsia="zh-CN"/>
        </w:rPr>
      </w:pPr>
      <w:r>
        <w:t>[2]</w:t>
      </w:r>
      <w:r>
        <w:tab/>
      </w:r>
      <w:r w:rsidRPr="004D3578">
        <w:t>3GPP TR </w:t>
      </w:r>
      <w:r>
        <w:rPr>
          <w:rFonts w:eastAsiaTheme="minorEastAsia" w:hint="eastAsia"/>
          <w:lang w:eastAsia="zh-CN"/>
        </w:rPr>
        <w:t>38.869</w:t>
      </w:r>
      <w:r w:rsidRPr="004D3578">
        <w:t>: "</w:t>
      </w:r>
      <w:r w:rsidRPr="00D36388">
        <w:t>Study on low-power Wake-up Signal and Receiver for NR</w:t>
      </w:r>
      <w:r w:rsidRPr="004D3578">
        <w:t>".</w:t>
      </w:r>
    </w:p>
    <w:p w14:paraId="721B456D" w14:textId="77777777" w:rsidR="00CA616C" w:rsidRDefault="00CA616C" w:rsidP="00CA616C">
      <w:pPr>
        <w:pStyle w:val="EX"/>
        <w:rPr>
          <w:ins w:id="9" w:author="Ruixin Wang (vivo)" w:date="2024-11-07T17:42:00Z" w16du:dateUtc="2024-11-07T09:42:00Z"/>
          <w:rFonts w:eastAsiaTheme="minorEastAsia"/>
          <w:lang w:eastAsia="zh-CN"/>
        </w:rPr>
      </w:pPr>
      <w:r>
        <w:t>[</w:t>
      </w:r>
      <w:r>
        <w:rPr>
          <w:rFonts w:eastAsiaTheme="minorEastAsia" w:hint="eastAsia"/>
          <w:lang w:eastAsia="zh-CN"/>
        </w:rPr>
        <w:t>3</w:t>
      </w:r>
      <w:r>
        <w:t>]</w:t>
      </w:r>
      <w:r>
        <w:tab/>
      </w:r>
      <w:r w:rsidRPr="004D3578">
        <w:t>3GPP T</w:t>
      </w:r>
      <w:r>
        <w:rPr>
          <w:rFonts w:eastAsiaTheme="minorEastAsia" w:hint="eastAsia"/>
          <w:lang w:eastAsia="zh-CN"/>
        </w:rPr>
        <w:t>S</w:t>
      </w:r>
      <w:r w:rsidRPr="004D3578">
        <w:t> </w:t>
      </w:r>
      <w:r>
        <w:rPr>
          <w:rFonts w:eastAsiaTheme="minorEastAsia" w:hint="eastAsia"/>
          <w:lang w:eastAsia="zh-CN"/>
        </w:rPr>
        <w:t>38.101-1</w:t>
      </w:r>
      <w:r w:rsidRPr="004D3578">
        <w:t>: "</w:t>
      </w:r>
      <w:r w:rsidRPr="00DF1355">
        <w:t>NR; User Equipment (UE) radio transmission and reception; Part 1: Range 1 Standalone</w:t>
      </w:r>
      <w:r w:rsidRPr="004D3578">
        <w:t>".</w:t>
      </w:r>
    </w:p>
    <w:p w14:paraId="3AC9C637" w14:textId="2210BE56" w:rsidR="00CA616C" w:rsidRPr="00EF5447" w:rsidRDefault="00CA616C" w:rsidP="00CA616C">
      <w:pPr>
        <w:pStyle w:val="EX"/>
        <w:rPr>
          <w:ins w:id="10" w:author="Ruixin Wang (vivo)" w:date="2024-11-07T17:42:00Z" w16du:dateUtc="2024-11-07T09:42:00Z"/>
        </w:rPr>
      </w:pPr>
      <w:ins w:id="11" w:author="Ruixin Wang (vivo)" w:date="2024-11-07T17:42:00Z" w16du:dateUtc="2024-11-07T09:42:00Z">
        <w:r w:rsidRPr="00EF5447">
          <w:t>[</w:t>
        </w:r>
        <w:r>
          <w:rPr>
            <w:rFonts w:eastAsiaTheme="minorEastAsia" w:hint="eastAsia"/>
            <w:lang w:eastAsia="zh-CN"/>
          </w:rPr>
          <w:t>4</w:t>
        </w:r>
        <w:r w:rsidRPr="00EF5447">
          <w:t>]</w:t>
        </w:r>
        <w:r w:rsidRPr="00EF5447">
          <w:tab/>
          <w:t>3GPP TS 38.101-2: "NR; User Equipment (UE) radio transmission and reception; Part 2: Range 2 Standalone"</w:t>
        </w:r>
      </w:ins>
    </w:p>
    <w:p w14:paraId="1B435186" w14:textId="65BDD330" w:rsidR="00CA616C" w:rsidRPr="003B33BE" w:rsidRDefault="00CA616C" w:rsidP="00CA616C">
      <w:pPr>
        <w:pStyle w:val="EX"/>
        <w:rPr>
          <w:rFonts w:eastAsiaTheme="minorEastAsia"/>
          <w:lang w:eastAsia="zh-CN"/>
        </w:rPr>
      </w:pPr>
      <w:r>
        <w:t>[</w:t>
      </w:r>
      <w:del w:id="12" w:author="Ruixin Wang (vivo)" w:date="2024-11-07T17:42:00Z" w16du:dateUtc="2024-11-07T09:42:00Z">
        <w:r w:rsidDel="00CA616C">
          <w:rPr>
            <w:rFonts w:eastAsiaTheme="minorEastAsia" w:hint="eastAsia"/>
            <w:lang w:eastAsia="zh-CN"/>
          </w:rPr>
          <w:delText>4</w:delText>
        </w:r>
      </w:del>
      <w:ins w:id="13" w:author="Ruixin Wang (vivo)" w:date="2024-11-07T17:42:00Z" w16du:dateUtc="2024-11-07T09:42:00Z">
        <w:r>
          <w:rPr>
            <w:rFonts w:eastAsiaTheme="minorEastAsia" w:hint="eastAsia"/>
            <w:lang w:eastAsia="zh-CN"/>
          </w:rPr>
          <w:t>5</w:t>
        </w:r>
      </w:ins>
      <w:r>
        <w:t>]</w:t>
      </w:r>
      <w:r>
        <w:tab/>
        <w:t>3GPP TS 38.104: “NR; Base Station (BS) radio transmission and reception”.</w:t>
      </w:r>
    </w:p>
    <w:p w14:paraId="4BF3B6A8" w14:textId="77777777" w:rsidR="002C1A19" w:rsidRPr="00CA616C" w:rsidRDefault="002C1A19" w:rsidP="002C1A19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eastAsia="en-GB"/>
        </w:rPr>
      </w:pPr>
    </w:p>
    <w:p w14:paraId="4B7D38C0" w14:textId="77777777" w:rsidR="00BF6E68" w:rsidRDefault="00BF6E68" w:rsidP="00BB66A6">
      <w:pPr>
        <w:jc w:val="center"/>
        <w:rPr>
          <w:b/>
          <w:color w:val="FF0000"/>
          <w:sz w:val="36"/>
          <w:lang w:val="en-US"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p w14:paraId="70025166" w14:textId="77777777" w:rsidR="00890F05" w:rsidRDefault="00890F05" w:rsidP="00890F05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lastRenderedPageBreak/>
        <w:t>&lt;Start of Text Proposal&gt;</w:t>
      </w:r>
    </w:p>
    <w:p w14:paraId="439A95AF" w14:textId="77777777" w:rsidR="00D65051" w:rsidRPr="004E6CB3" w:rsidRDefault="00D65051" w:rsidP="00D65051">
      <w:pPr>
        <w:pStyle w:val="1"/>
        <w:rPr>
          <w:rFonts w:eastAsiaTheme="minorEastAsia"/>
          <w:lang w:eastAsia="zh-CN"/>
        </w:rPr>
      </w:pPr>
      <w:bookmarkStart w:id="14" w:name="_Toc63588654"/>
      <w:bookmarkStart w:id="15" w:name="_Toc70596831"/>
      <w:bookmarkStart w:id="16" w:name="_Toc104375714"/>
      <w:bookmarkStart w:id="17" w:name="_Toc160611365"/>
      <w:bookmarkStart w:id="18" w:name="_Toc161411948"/>
      <w:bookmarkStart w:id="19" w:name="_Toc169974763"/>
      <w:bookmarkStart w:id="20" w:name="_Toc169974962"/>
      <w:bookmarkStart w:id="21" w:name="_Toc181872941"/>
      <w:r>
        <w:rPr>
          <w:lang w:eastAsia="zh-CN"/>
        </w:rPr>
        <w:t>5</w:t>
      </w:r>
      <w:r>
        <w:rPr>
          <w:lang w:eastAsia="zh-CN"/>
        </w:rPr>
        <w:tab/>
      </w:r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eastAsiaTheme="minorEastAsia" w:hint="eastAsia"/>
          <w:lang w:eastAsia="zh-CN"/>
        </w:rPr>
        <w:t>System parameters</w:t>
      </w:r>
      <w:bookmarkEnd w:id="21"/>
    </w:p>
    <w:p w14:paraId="1C6D3EC1" w14:textId="77777777" w:rsidR="00D65051" w:rsidRDefault="00D65051" w:rsidP="00D65051">
      <w:pPr>
        <w:pStyle w:val="21"/>
        <w:rPr>
          <w:rFonts w:eastAsia="Symbol" w:cs="Arial"/>
          <w:lang w:eastAsia="zh-CN"/>
        </w:rPr>
      </w:pPr>
      <w:bookmarkStart w:id="22" w:name="_Toc63588655"/>
      <w:bookmarkStart w:id="23" w:name="_Toc70596832"/>
      <w:bookmarkStart w:id="24" w:name="_Toc104375715"/>
      <w:bookmarkStart w:id="25" w:name="_Toc160611366"/>
      <w:bookmarkStart w:id="26" w:name="_Toc161411949"/>
      <w:bookmarkStart w:id="27" w:name="_Toc169974764"/>
      <w:bookmarkStart w:id="28" w:name="_Toc169974963"/>
      <w:bookmarkStart w:id="29" w:name="_Toc181872942"/>
      <w:r w:rsidRPr="003B33BE">
        <w:rPr>
          <w:rFonts w:eastAsia="Symbol" w:cs="Arial"/>
          <w:lang w:eastAsia="zh-CN"/>
        </w:rPr>
        <w:t>5.</w:t>
      </w:r>
      <w:r w:rsidRPr="003B33BE">
        <w:rPr>
          <w:rFonts w:eastAsia="Symbol" w:cs="Arial" w:hint="eastAsia"/>
          <w:lang w:eastAsia="zh-CN"/>
        </w:rPr>
        <w:t>1</w:t>
      </w:r>
      <w:r w:rsidRPr="003B33BE">
        <w:rPr>
          <w:rFonts w:eastAsia="Symbol" w:cs="Arial"/>
          <w:lang w:eastAsia="zh-CN"/>
        </w:rPr>
        <w:tab/>
      </w:r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eastAsia="Symbol" w:cs="Arial" w:hint="eastAsia"/>
          <w:lang w:eastAsia="zh-CN"/>
        </w:rPr>
        <w:t>G</w:t>
      </w:r>
      <w:r w:rsidRPr="003B33BE">
        <w:rPr>
          <w:rFonts w:eastAsia="Symbol" w:cs="Arial" w:hint="eastAsia"/>
          <w:lang w:eastAsia="zh-CN"/>
        </w:rPr>
        <w:t>e</w:t>
      </w:r>
      <w:r>
        <w:rPr>
          <w:rFonts w:eastAsia="Symbol" w:cs="Arial" w:hint="eastAsia"/>
          <w:lang w:eastAsia="zh-CN"/>
        </w:rPr>
        <w:t>neral</w:t>
      </w:r>
      <w:bookmarkEnd w:id="29"/>
    </w:p>
    <w:p w14:paraId="260D4656" w14:textId="77777777" w:rsidR="00D65051" w:rsidRDefault="00D65051" w:rsidP="00D65051">
      <w:pPr>
        <w:pStyle w:val="Guidance"/>
      </w:pPr>
      <w:r w:rsidRPr="00485EEB">
        <w:t xml:space="preserve">&lt;Editor’s note: </w:t>
      </w:r>
      <w:r>
        <w:rPr>
          <w:rFonts w:eastAsiaTheme="minorEastAsia" w:hint="eastAsia"/>
          <w:lang w:eastAsia="zh-CN"/>
        </w:rPr>
        <w:t>general aspects, details TBD</w:t>
      </w:r>
      <w:r>
        <w:rPr>
          <w:rFonts w:hint="eastAsia"/>
          <w:lang w:eastAsia="zh-CN"/>
        </w:rPr>
        <w:t xml:space="preserve">. </w:t>
      </w:r>
      <w:r w:rsidRPr="00485EEB">
        <w:t>&gt;</w:t>
      </w:r>
    </w:p>
    <w:p w14:paraId="66500B03" w14:textId="77777777" w:rsidR="00D65051" w:rsidRPr="002F0A3E" w:rsidRDefault="00D65051" w:rsidP="00D65051">
      <w:pPr>
        <w:rPr>
          <w:rFonts w:eastAsia="Symbol"/>
          <w:lang w:eastAsia="zh-CN"/>
        </w:rPr>
      </w:pPr>
    </w:p>
    <w:p w14:paraId="27C34DA7" w14:textId="77777777" w:rsidR="00D65051" w:rsidRDefault="00D65051" w:rsidP="00D65051">
      <w:pPr>
        <w:pStyle w:val="21"/>
        <w:rPr>
          <w:rFonts w:eastAsia="Symbol" w:cs="Arial"/>
          <w:lang w:eastAsia="zh-CN"/>
        </w:rPr>
      </w:pPr>
      <w:bookmarkStart w:id="30" w:name="_Toc181872943"/>
      <w:r w:rsidRPr="003B33BE">
        <w:rPr>
          <w:rFonts w:eastAsia="Symbol" w:cs="Arial"/>
          <w:lang w:eastAsia="zh-CN"/>
        </w:rPr>
        <w:t>5.</w:t>
      </w:r>
      <w:r>
        <w:rPr>
          <w:rFonts w:eastAsia="Symbol" w:cs="Arial" w:hint="eastAsia"/>
          <w:lang w:eastAsia="zh-CN"/>
        </w:rPr>
        <w:t>2</w:t>
      </w:r>
      <w:r w:rsidRPr="003B33BE">
        <w:rPr>
          <w:rFonts w:eastAsia="Symbol" w:cs="Arial"/>
          <w:lang w:eastAsia="zh-CN"/>
        </w:rPr>
        <w:tab/>
      </w:r>
      <w:r>
        <w:rPr>
          <w:rFonts w:eastAsia="Symbol" w:cs="Arial" w:hint="eastAsia"/>
          <w:lang w:eastAsia="zh-CN"/>
        </w:rPr>
        <w:t>Operating bands</w:t>
      </w:r>
      <w:bookmarkEnd w:id="30"/>
    </w:p>
    <w:p w14:paraId="0A86D829" w14:textId="77777777" w:rsidR="00D65051" w:rsidRDefault="00D65051" w:rsidP="00D65051">
      <w:pPr>
        <w:pStyle w:val="Guidance"/>
      </w:pPr>
      <w:r w:rsidRPr="00485EEB">
        <w:t xml:space="preserve">&lt;Editor’s note: </w:t>
      </w:r>
      <w:r>
        <w:rPr>
          <w:rFonts w:eastAsiaTheme="minorEastAsia" w:hint="eastAsia"/>
          <w:lang w:eastAsia="zh-CN"/>
        </w:rPr>
        <w:t xml:space="preserve">LP-WUS is a generic feature can apply to all bands. </w:t>
      </w:r>
      <w:r>
        <w:rPr>
          <w:rFonts w:hint="eastAsia"/>
          <w:lang w:eastAsia="zh-CN"/>
        </w:rPr>
        <w:t xml:space="preserve"> </w:t>
      </w:r>
      <w:r w:rsidRPr="00485EEB">
        <w:t>&gt;</w:t>
      </w:r>
    </w:p>
    <w:p w14:paraId="721F6439" w14:textId="25D495F1" w:rsidR="00D65051" w:rsidRPr="002F0A3E" w:rsidRDefault="00D65051" w:rsidP="00D65051">
      <w:pPr>
        <w:rPr>
          <w:rFonts w:eastAsiaTheme="minorEastAsia"/>
          <w:lang w:eastAsia="zh-CN"/>
        </w:rPr>
      </w:pPr>
      <w:ins w:id="31" w:author="Ruixin Wang (vivo)" w:date="2024-11-07T18:16:00Z" w16du:dateUtc="2024-11-07T10:16:00Z">
        <w:r>
          <w:rPr>
            <w:rFonts w:eastAsiaTheme="minorEastAsia" w:hint="eastAsia"/>
            <w:lang w:eastAsia="zh-CN"/>
          </w:rPr>
          <w:t xml:space="preserve">The LP-WUS is a generic feature </w:t>
        </w:r>
      </w:ins>
      <w:ins w:id="32" w:author="Ruixin Wang (vivo)" w:date="2024-11-07T18:25:00Z" w16du:dateUtc="2024-11-07T10:25:00Z">
        <w:r w:rsidR="008F34E9">
          <w:rPr>
            <w:rFonts w:eastAsiaTheme="minorEastAsia" w:hint="eastAsia"/>
            <w:lang w:eastAsia="zh-CN"/>
          </w:rPr>
          <w:t>could</w:t>
        </w:r>
      </w:ins>
      <w:ins w:id="33" w:author="Ruixin Wang (vivo)" w:date="2024-11-07T18:16:00Z" w16du:dateUtc="2024-11-07T10:16:00Z">
        <w:r>
          <w:rPr>
            <w:rFonts w:eastAsiaTheme="minorEastAsia" w:hint="eastAsia"/>
            <w:lang w:eastAsia="zh-CN"/>
          </w:rPr>
          <w:t xml:space="preserve"> be </w:t>
        </w:r>
      </w:ins>
      <w:ins w:id="34" w:author="Ruixin Wang (vivo)" w:date="2024-11-07T18:17:00Z" w16du:dateUtc="2024-11-07T10:17:00Z">
        <w:r>
          <w:rPr>
            <w:rFonts w:eastAsiaTheme="minorEastAsia"/>
            <w:lang w:eastAsia="zh-CN"/>
          </w:rPr>
          <w:t>applied</w:t>
        </w:r>
      </w:ins>
      <w:ins w:id="35" w:author="Ruixin Wang (vivo)" w:date="2024-11-07T18:16:00Z" w16du:dateUtc="2024-11-07T10:16:00Z">
        <w:r>
          <w:rPr>
            <w:rFonts w:eastAsiaTheme="minorEastAsia" w:hint="eastAsia"/>
            <w:lang w:eastAsia="zh-CN"/>
          </w:rPr>
          <w:t xml:space="preserve"> to all bands specified in </w:t>
        </w:r>
      </w:ins>
      <w:ins w:id="36" w:author="Ruixin Wang (vivo)" w:date="2024-11-07T18:20:00Z" w16du:dateUtc="2024-11-07T10:20:00Z">
        <w:r w:rsidRPr="00D65051">
          <w:rPr>
            <w:rFonts w:eastAsiaTheme="minorEastAsia"/>
            <w:lang w:eastAsia="zh-CN"/>
          </w:rPr>
          <w:t>Table 5.2-1</w:t>
        </w:r>
        <w:r>
          <w:rPr>
            <w:rFonts w:eastAsiaTheme="minorEastAsia" w:hint="eastAsia"/>
            <w:lang w:eastAsia="zh-CN"/>
          </w:rPr>
          <w:t xml:space="preserve"> of </w:t>
        </w:r>
      </w:ins>
      <w:ins w:id="37" w:author="Ruixin Wang (vivo)" w:date="2024-11-07T18:16:00Z" w16du:dateUtc="2024-11-07T10:16:00Z">
        <w:r>
          <w:rPr>
            <w:rFonts w:eastAsiaTheme="minorEastAsia" w:hint="eastAsia"/>
            <w:lang w:eastAsia="zh-CN"/>
          </w:rPr>
          <w:t xml:space="preserve">TS 38.101-1 [2] and </w:t>
        </w:r>
      </w:ins>
      <w:ins w:id="38" w:author="Ruixin Wang (vivo)" w:date="2024-11-07T18:18:00Z" w16du:dateUtc="2024-11-07T10:18:00Z">
        <w:r w:rsidRPr="00D65051">
          <w:rPr>
            <w:rFonts w:eastAsiaTheme="minorEastAsia"/>
            <w:lang w:eastAsia="zh-CN"/>
          </w:rPr>
          <w:t>Table 5.2-1</w:t>
        </w:r>
        <w:r>
          <w:rPr>
            <w:rFonts w:eastAsiaTheme="minorEastAsia" w:hint="eastAsia"/>
            <w:lang w:eastAsia="zh-CN"/>
          </w:rPr>
          <w:t xml:space="preserve"> of </w:t>
        </w:r>
      </w:ins>
      <w:ins w:id="39" w:author="Ruixin Wang (vivo)" w:date="2024-11-07T18:16:00Z" w16du:dateUtc="2024-11-07T10:16:00Z">
        <w:r>
          <w:rPr>
            <w:rFonts w:eastAsiaTheme="minorEastAsia" w:hint="eastAsia"/>
            <w:lang w:eastAsia="zh-CN"/>
          </w:rPr>
          <w:t>TS 38.101-2 [3].</w:t>
        </w:r>
      </w:ins>
      <w:ins w:id="40" w:author="Ruixin Wang (vivo)" w:date="2024-11-07T18:17:00Z" w16du:dateUtc="2024-11-07T10:17:00Z">
        <w:r>
          <w:rPr>
            <w:rFonts w:eastAsiaTheme="minorEastAsia" w:hint="eastAsia"/>
            <w:lang w:eastAsia="zh-CN"/>
          </w:rPr>
          <w:t xml:space="preserve"> </w:t>
        </w:r>
      </w:ins>
      <w:ins w:id="41" w:author="Ruixin Wang (vivo)" w:date="2024-11-07T18:21:00Z" w16du:dateUtc="2024-11-07T10:21:00Z">
        <w:r w:rsidR="000E608D">
          <w:rPr>
            <w:rFonts w:eastAsiaTheme="minorEastAsia" w:hint="eastAsia"/>
            <w:lang w:eastAsia="zh-CN"/>
          </w:rPr>
          <w:t>A UE support</w:t>
        </w:r>
      </w:ins>
      <w:ins w:id="42" w:author="Ruixin Wang (vivo)" w:date="2024-11-07T18:25:00Z" w16du:dateUtc="2024-11-07T10:25:00Z">
        <w:r w:rsidR="008F34E9">
          <w:rPr>
            <w:rFonts w:eastAsiaTheme="minorEastAsia" w:hint="eastAsia"/>
            <w:lang w:eastAsia="zh-CN"/>
          </w:rPr>
          <w:t>s</w:t>
        </w:r>
      </w:ins>
      <w:ins w:id="43" w:author="Ruixin Wang (vivo)" w:date="2024-11-07T18:21:00Z" w16du:dateUtc="2024-11-07T10:21:00Z">
        <w:r w:rsidR="000E608D">
          <w:rPr>
            <w:rFonts w:eastAsiaTheme="minorEastAsia" w:hint="eastAsia"/>
            <w:lang w:eastAsia="zh-CN"/>
          </w:rPr>
          <w:t xml:space="preserve"> LP-WUS</w:t>
        </w:r>
        <w:r w:rsidR="000E608D" w:rsidRPr="000E608D">
          <w:t xml:space="preserve"> </w:t>
        </w:r>
      </w:ins>
      <w:ins w:id="44" w:author="Ruixin Wang (vivo)" w:date="2024-11-07T18:22:00Z" w16du:dateUtc="2024-11-07T10:22:00Z">
        <w:r w:rsidR="000E608D">
          <w:rPr>
            <w:rFonts w:hint="eastAsia"/>
            <w:lang w:eastAsia="zh-CN"/>
          </w:rPr>
          <w:t xml:space="preserve">feature </w:t>
        </w:r>
      </w:ins>
      <w:ins w:id="45" w:author="Ruixin Wang (vivo)" w:date="2024-11-07T18:21:00Z" w16du:dateUtc="2024-11-07T10:21:00Z">
        <w:r w:rsidR="000E608D" w:rsidRPr="000E608D">
          <w:rPr>
            <w:rFonts w:eastAsiaTheme="minorEastAsia"/>
            <w:lang w:eastAsia="zh-CN"/>
          </w:rPr>
          <w:t>may not support LP-WUS reception on all the bands supported by the UE</w:t>
        </w:r>
      </w:ins>
      <w:ins w:id="46" w:author="Ruixin Wang (vivo)" w:date="2024-11-08T10:27:00Z" w16du:dateUtc="2024-11-08T02:27:00Z">
        <w:r w:rsidR="008A6D74">
          <w:rPr>
            <w:rFonts w:eastAsiaTheme="minorEastAsia" w:hint="eastAsia"/>
            <w:lang w:eastAsia="zh-CN"/>
          </w:rPr>
          <w:t xml:space="preserve"> MR</w:t>
        </w:r>
      </w:ins>
      <w:ins w:id="47" w:author="Ruixin Wang (vivo)" w:date="2024-11-07T18:21:00Z" w16du:dateUtc="2024-11-07T10:21:00Z">
        <w:r w:rsidR="000E608D">
          <w:rPr>
            <w:rFonts w:eastAsiaTheme="minorEastAsia" w:hint="eastAsia"/>
            <w:lang w:eastAsia="zh-CN"/>
          </w:rPr>
          <w:t xml:space="preserve">. </w:t>
        </w:r>
      </w:ins>
    </w:p>
    <w:p w14:paraId="3954DBEA" w14:textId="77777777" w:rsidR="00D65051" w:rsidRPr="003B33BE" w:rsidRDefault="00D65051" w:rsidP="00D65051">
      <w:pPr>
        <w:pStyle w:val="21"/>
        <w:rPr>
          <w:rFonts w:eastAsia="Symbol" w:cs="Arial"/>
          <w:lang w:eastAsia="zh-CN"/>
        </w:rPr>
      </w:pPr>
      <w:bookmarkStart w:id="48" w:name="_Toc181872944"/>
      <w:r w:rsidRPr="003B33BE">
        <w:rPr>
          <w:rFonts w:eastAsia="Symbol" w:cs="Arial"/>
          <w:lang w:eastAsia="zh-CN"/>
        </w:rPr>
        <w:t>5.</w:t>
      </w:r>
      <w:r>
        <w:rPr>
          <w:rFonts w:eastAsia="Symbol" w:cs="Arial" w:hint="eastAsia"/>
          <w:lang w:eastAsia="zh-CN"/>
        </w:rPr>
        <w:t>3</w:t>
      </w:r>
      <w:r w:rsidRPr="003B33BE">
        <w:rPr>
          <w:rFonts w:eastAsia="Symbol" w:cs="Arial"/>
          <w:lang w:eastAsia="zh-CN"/>
        </w:rPr>
        <w:tab/>
      </w:r>
      <w:r>
        <w:rPr>
          <w:rFonts w:eastAsia="Symbol" w:cs="Arial" w:hint="eastAsia"/>
          <w:lang w:eastAsia="zh-CN"/>
        </w:rPr>
        <w:t>Channel raster</w:t>
      </w:r>
      <w:bookmarkEnd w:id="48"/>
    </w:p>
    <w:p w14:paraId="07856791" w14:textId="77777777" w:rsidR="00D65051" w:rsidRDefault="00D65051" w:rsidP="00D65051">
      <w:pPr>
        <w:pStyle w:val="Guidance"/>
      </w:pPr>
      <w:r w:rsidRPr="00485EEB">
        <w:t xml:space="preserve">&lt;Editor’s note: </w:t>
      </w:r>
      <w:r>
        <w:rPr>
          <w:rFonts w:eastAsiaTheme="minorEastAsia" w:hint="eastAsia"/>
          <w:lang w:eastAsia="zh-CN"/>
        </w:rPr>
        <w:t xml:space="preserve">FFS whether new </w:t>
      </w:r>
      <w:r>
        <w:rPr>
          <w:rFonts w:eastAsiaTheme="minorEastAsia"/>
          <w:lang w:eastAsia="zh-CN"/>
        </w:rPr>
        <w:t>consideration</w:t>
      </w:r>
      <w:r>
        <w:rPr>
          <w:rFonts w:eastAsiaTheme="minorEastAsia" w:hint="eastAsia"/>
          <w:lang w:eastAsia="zh-CN"/>
        </w:rPr>
        <w:t>s for LP-WUS/SS raster</w:t>
      </w:r>
      <w:r>
        <w:rPr>
          <w:rFonts w:hint="eastAsia"/>
          <w:lang w:eastAsia="zh-CN"/>
        </w:rPr>
        <w:t xml:space="preserve">. </w:t>
      </w:r>
      <w:r w:rsidRPr="00485EEB">
        <w:t>&gt;</w:t>
      </w:r>
    </w:p>
    <w:p w14:paraId="34F998C0" w14:textId="77777777" w:rsidR="00D65051" w:rsidRDefault="00D65051" w:rsidP="00890F05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14:paraId="58FB054B" w14:textId="77777777" w:rsidR="00D65051" w:rsidRDefault="00D65051" w:rsidP="00D65051">
      <w:pPr>
        <w:jc w:val="center"/>
        <w:rPr>
          <w:b/>
          <w:color w:val="FF0000"/>
          <w:sz w:val="36"/>
          <w:lang w:val="en-US"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p w14:paraId="7872DD21" w14:textId="77777777" w:rsidR="00D65051" w:rsidRDefault="00D65051" w:rsidP="00890F05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14:paraId="78361E48" w14:textId="77777777" w:rsidR="00D65051" w:rsidRPr="00636D5A" w:rsidRDefault="00D65051" w:rsidP="00D65051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0C810FFF" w14:textId="77777777" w:rsidR="00D65051" w:rsidRPr="00636D5A" w:rsidRDefault="00D65051" w:rsidP="00890F05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14:paraId="180CC895" w14:textId="77777777" w:rsidR="00890F05" w:rsidRPr="00890F05" w:rsidRDefault="00890F05" w:rsidP="00890F0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zh-CN"/>
        </w:rPr>
      </w:pPr>
      <w:bookmarkStart w:id="49" w:name="_Hlk181893855"/>
      <w:bookmarkEnd w:id="0"/>
      <w:bookmarkEnd w:id="1"/>
      <w:bookmarkEnd w:id="2"/>
      <w:bookmarkEnd w:id="3"/>
      <w:r w:rsidRPr="00890F05">
        <w:rPr>
          <w:rFonts w:ascii="Arial" w:eastAsia="Times New Roman" w:hAnsi="Arial"/>
          <w:sz w:val="36"/>
          <w:lang w:eastAsia="zh-CN"/>
        </w:rPr>
        <w:t>6</w:t>
      </w:r>
      <w:r w:rsidRPr="00890F05">
        <w:rPr>
          <w:rFonts w:ascii="Arial" w:eastAsia="Times New Roman" w:hAnsi="Arial"/>
          <w:sz w:val="36"/>
          <w:lang w:eastAsia="en-GB"/>
        </w:rPr>
        <w:tab/>
      </w:r>
      <w:r w:rsidRPr="00890F05">
        <w:rPr>
          <w:rFonts w:ascii="Arial" w:eastAsia="等线" w:hAnsi="Arial" w:hint="eastAsia"/>
          <w:sz w:val="36"/>
          <w:lang w:eastAsia="zh-CN"/>
        </w:rPr>
        <w:t xml:space="preserve">Simulation assumptions and </w:t>
      </w:r>
      <w:r w:rsidRPr="00890F05">
        <w:rPr>
          <w:rFonts w:ascii="Arial" w:eastAsia="等线" w:hAnsi="Arial"/>
          <w:sz w:val="36"/>
          <w:lang w:eastAsia="zh-CN"/>
        </w:rPr>
        <w:t>evaluation</w:t>
      </w:r>
    </w:p>
    <w:p w14:paraId="3D77B633" w14:textId="77777777" w:rsidR="00890F05" w:rsidRPr="00890F05" w:rsidRDefault="00890F05" w:rsidP="00890F0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 w:cs="Arial"/>
          <w:sz w:val="32"/>
          <w:lang w:eastAsia="zh-CN"/>
        </w:rPr>
      </w:pPr>
      <w:r w:rsidRPr="00890F05">
        <w:rPr>
          <w:rFonts w:ascii="Arial" w:eastAsia="Times New Roman" w:hAnsi="Arial" w:cs="Arial"/>
          <w:sz w:val="32"/>
          <w:lang w:eastAsia="en-GB"/>
        </w:rPr>
        <w:t>6.</w:t>
      </w:r>
      <w:r w:rsidRPr="00890F05">
        <w:rPr>
          <w:rFonts w:ascii="Arial" w:eastAsia="Times New Roman" w:hAnsi="Arial" w:cs="Arial" w:hint="eastAsia"/>
          <w:sz w:val="32"/>
          <w:lang w:eastAsia="en-GB"/>
        </w:rPr>
        <w:t>1</w:t>
      </w:r>
      <w:r w:rsidRPr="00890F05">
        <w:rPr>
          <w:rFonts w:ascii="Arial" w:eastAsia="Times New Roman" w:hAnsi="Arial" w:cs="Arial"/>
          <w:sz w:val="32"/>
          <w:lang w:eastAsia="en-GB"/>
        </w:rPr>
        <w:tab/>
      </w:r>
      <w:r w:rsidRPr="00890F05">
        <w:rPr>
          <w:rFonts w:ascii="Arial" w:eastAsia="等线" w:hAnsi="Arial" w:cs="Arial" w:hint="eastAsia"/>
          <w:sz w:val="32"/>
          <w:lang w:eastAsia="zh-CN"/>
        </w:rPr>
        <w:t>Performance metric</w:t>
      </w:r>
    </w:p>
    <w:p w14:paraId="3495939A" w14:textId="77777777" w:rsidR="00890F05" w:rsidRPr="00890F05" w:rsidRDefault="00890F05" w:rsidP="00890F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color w:val="0000FF"/>
          <w:lang w:eastAsia="en-GB"/>
        </w:rPr>
      </w:pPr>
      <w:r w:rsidRPr="00890F05">
        <w:rPr>
          <w:rFonts w:eastAsia="Times New Roman"/>
          <w:i/>
          <w:color w:val="0000FF"/>
          <w:lang w:eastAsia="en-GB"/>
        </w:rPr>
        <w:t xml:space="preserve">&lt;Editor’s note: </w:t>
      </w:r>
      <w:r w:rsidRPr="00890F05">
        <w:rPr>
          <w:rFonts w:eastAsia="等线" w:hint="eastAsia"/>
          <w:i/>
          <w:color w:val="0000FF"/>
          <w:lang w:eastAsia="zh-CN"/>
        </w:rPr>
        <w:t>performance metric to specify RF requirements</w:t>
      </w:r>
      <w:r w:rsidRPr="00890F05">
        <w:rPr>
          <w:rFonts w:eastAsia="Times New Roman" w:hint="eastAsia"/>
          <w:i/>
          <w:color w:val="0000FF"/>
          <w:lang w:eastAsia="zh-CN"/>
        </w:rPr>
        <w:t xml:space="preserve">. </w:t>
      </w:r>
      <w:r w:rsidRPr="00890F05">
        <w:rPr>
          <w:rFonts w:eastAsia="Times New Roman"/>
          <w:i/>
          <w:color w:val="0000FF"/>
          <w:lang w:eastAsia="en-GB"/>
        </w:rPr>
        <w:t>&gt;</w:t>
      </w:r>
    </w:p>
    <w:p w14:paraId="3043F34F" w14:textId="77777777" w:rsidR="00890F05" w:rsidRPr="00EC17F2" w:rsidRDefault="00890F05" w:rsidP="00890F05">
      <w:pPr>
        <w:rPr>
          <w:ins w:id="50" w:author="Ruixin Wang (vivo)" w:date="2024-11-07T17:47:00Z" w16du:dateUtc="2024-11-07T09:47:00Z"/>
          <w:rFonts w:eastAsiaTheme="minorEastAsia"/>
          <w:lang w:eastAsia="zh-CN"/>
        </w:rPr>
      </w:pPr>
      <w:ins w:id="51" w:author="Ruixin Wang (vivo)" w:date="2024-11-07T17:47:00Z" w16du:dateUtc="2024-11-07T09:47:00Z">
        <w:r>
          <w:rPr>
            <w:rFonts w:eastAsiaTheme="minorEastAsia" w:hint="eastAsia"/>
            <w:lang w:eastAsia="zh-CN"/>
          </w:rPr>
          <w:t xml:space="preserve">For </w:t>
        </w:r>
        <w:r w:rsidRPr="00890F05">
          <w:rPr>
            <w:rFonts w:eastAsiaTheme="minorEastAsia"/>
            <w:lang w:eastAsia="zh-CN"/>
          </w:rPr>
          <w:t>RF requirements</w:t>
        </w:r>
        <w:r>
          <w:rPr>
            <w:rFonts w:eastAsiaTheme="minorEastAsia" w:hint="eastAsia"/>
            <w:lang w:eastAsia="zh-CN"/>
          </w:rPr>
          <w:t xml:space="preserve"> and conformance testing, the performance metric is 1% MDR. </w:t>
        </w:r>
        <w:r>
          <w:rPr>
            <w:rFonts w:eastAsiaTheme="minorEastAsia"/>
            <w:lang w:eastAsia="zh-CN"/>
          </w:rPr>
          <w:t>M</w:t>
        </w:r>
        <w:r>
          <w:rPr>
            <w:rFonts w:eastAsiaTheme="minorEastAsia" w:hint="eastAsia"/>
            <w:lang w:eastAsia="zh-CN"/>
          </w:rPr>
          <w:t xml:space="preserve">eanwhile, the FAR assumption for MDR </w:t>
        </w:r>
        <w:r>
          <w:rPr>
            <w:rFonts w:eastAsiaTheme="minorEastAsia"/>
            <w:lang w:eastAsia="zh-CN"/>
          </w:rPr>
          <w:t>evaluation</w:t>
        </w:r>
        <w:r>
          <w:rPr>
            <w:rFonts w:eastAsiaTheme="minorEastAsia" w:hint="eastAsia"/>
            <w:lang w:eastAsia="zh-CN"/>
          </w:rPr>
          <w:t xml:space="preserve"> is </w:t>
        </w:r>
        <w:r w:rsidRPr="00890F05">
          <w:rPr>
            <w:rFonts w:eastAsiaTheme="minorEastAsia"/>
            <w:lang w:eastAsia="zh-CN"/>
          </w:rPr>
          <w:t>&lt;/=1%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14:paraId="694C42F3" w14:textId="188264E5" w:rsidR="00890F05" w:rsidRPr="00890F05" w:rsidDel="00890F05" w:rsidRDefault="00890F05" w:rsidP="00890F05">
      <w:pPr>
        <w:overflowPunct w:val="0"/>
        <w:autoSpaceDE w:val="0"/>
        <w:autoSpaceDN w:val="0"/>
        <w:adjustRightInd w:val="0"/>
        <w:textAlignment w:val="baseline"/>
        <w:rPr>
          <w:del w:id="52" w:author="Ruixin Wang (vivo)" w:date="2024-11-07T17:47:00Z" w16du:dateUtc="2024-11-07T09:47:00Z"/>
          <w:rFonts w:eastAsia="等线"/>
          <w:lang w:eastAsia="zh-CN"/>
        </w:rPr>
      </w:pPr>
    </w:p>
    <w:p w14:paraId="2DB15379" w14:textId="77777777" w:rsidR="00890F05" w:rsidRPr="00890F05" w:rsidRDefault="00890F05" w:rsidP="00890F0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 w:cs="Arial"/>
          <w:sz w:val="32"/>
          <w:lang w:eastAsia="zh-CN"/>
        </w:rPr>
      </w:pPr>
      <w:r w:rsidRPr="00890F05">
        <w:rPr>
          <w:rFonts w:ascii="Arial" w:eastAsia="Times New Roman" w:hAnsi="Arial" w:cs="Arial"/>
          <w:sz w:val="32"/>
          <w:lang w:eastAsia="en-GB"/>
        </w:rPr>
        <w:t>6.</w:t>
      </w:r>
      <w:r w:rsidRPr="00890F05">
        <w:rPr>
          <w:rFonts w:ascii="Arial" w:eastAsia="等线" w:hAnsi="Arial" w:cs="Arial" w:hint="eastAsia"/>
          <w:sz w:val="32"/>
          <w:lang w:eastAsia="zh-CN"/>
        </w:rPr>
        <w:t>2</w:t>
      </w:r>
      <w:r w:rsidRPr="00890F05">
        <w:rPr>
          <w:rFonts w:ascii="Arial" w:eastAsia="Times New Roman" w:hAnsi="Arial" w:cs="Arial"/>
          <w:sz w:val="32"/>
          <w:lang w:eastAsia="en-GB"/>
        </w:rPr>
        <w:tab/>
      </w:r>
      <w:r w:rsidRPr="00890F05">
        <w:rPr>
          <w:rFonts w:ascii="Arial" w:eastAsia="等线" w:hAnsi="Arial" w:cs="Arial" w:hint="eastAsia"/>
          <w:sz w:val="32"/>
          <w:lang w:eastAsia="zh-CN"/>
        </w:rPr>
        <w:t>Simulation assumption</w:t>
      </w:r>
    </w:p>
    <w:p w14:paraId="06DC11B7" w14:textId="77777777" w:rsidR="00890F05" w:rsidRPr="00890F05" w:rsidRDefault="00890F05" w:rsidP="00890F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color w:val="0000FF"/>
          <w:lang w:eastAsia="en-GB"/>
        </w:rPr>
      </w:pPr>
      <w:r w:rsidRPr="00890F05">
        <w:rPr>
          <w:rFonts w:eastAsia="Times New Roman"/>
          <w:i/>
          <w:color w:val="0000FF"/>
          <w:lang w:eastAsia="en-GB"/>
        </w:rPr>
        <w:t xml:space="preserve">&lt;Editor’s note: </w:t>
      </w:r>
      <w:r w:rsidRPr="00890F05">
        <w:rPr>
          <w:rFonts w:eastAsia="等线" w:hint="eastAsia"/>
          <w:i/>
          <w:color w:val="0000FF"/>
          <w:lang w:eastAsia="zh-CN"/>
        </w:rPr>
        <w:t>aligned simulation assumptions for evaluation</w:t>
      </w:r>
      <w:r w:rsidRPr="00890F05">
        <w:rPr>
          <w:rFonts w:eastAsia="Times New Roman" w:hint="eastAsia"/>
          <w:i/>
          <w:color w:val="0000FF"/>
          <w:lang w:eastAsia="zh-CN"/>
        </w:rPr>
        <w:t xml:space="preserve">. </w:t>
      </w:r>
      <w:r w:rsidRPr="00890F05">
        <w:rPr>
          <w:rFonts w:eastAsia="Times New Roman"/>
          <w:i/>
          <w:color w:val="0000FF"/>
          <w:lang w:eastAsia="en-GB"/>
        </w:rPr>
        <w:t>&gt;</w:t>
      </w:r>
    </w:p>
    <w:p w14:paraId="43A05B45" w14:textId="77777777" w:rsidR="00890F05" w:rsidRDefault="00890F05" w:rsidP="00890F05">
      <w:pPr>
        <w:keepNext/>
        <w:keepLines/>
        <w:overflowPunct w:val="0"/>
        <w:autoSpaceDE w:val="0"/>
        <w:autoSpaceDN w:val="0"/>
        <w:adjustRightInd w:val="0"/>
        <w:spacing w:before="120" w:after="240"/>
        <w:textAlignment w:val="baseline"/>
        <w:outlineLvl w:val="2"/>
        <w:rPr>
          <w:ins w:id="53" w:author="Ruixin Wang (vivo)" w:date="2024-11-07T17:47:00Z" w16du:dateUtc="2024-11-07T09:47:00Z"/>
          <w:rFonts w:ascii="Arial" w:eastAsia="等线" w:hAnsi="Arial" w:cs="Arial"/>
          <w:sz w:val="28"/>
          <w:szCs w:val="28"/>
          <w:lang w:eastAsia="zh-CN"/>
        </w:rPr>
      </w:pPr>
      <w:r w:rsidRPr="00890F05">
        <w:rPr>
          <w:rFonts w:ascii="Arial" w:eastAsia="Times New Roman" w:hAnsi="Arial" w:cs="Arial"/>
          <w:sz w:val="28"/>
          <w:szCs w:val="28"/>
          <w:lang w:eastAsia="zh-CN"/>
        </w:rPr>
        <w:t>6</w:t>
      </w:r>
      <w:r w:rsidRPr="00890F05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890F05">
        <w:rPr>
          <w:rFonts w:ascii="Arial" w:eastAsia="等线" w:hAnsi="Arial" w:cs="Arial" w:hint="eastAsia"/>
          <w:sz w:val="28"/>
          <w:szCs w:val="28"/>
          <w:lang w:eastAsia="zh-CN"/>
        </w:rPr>
        <w:t>2</w:t>
      </w:r>
      <w:r w:rsidRPr="00890F05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890F05">
        <w:rPr>
          <w:rFonts w:ascii="Arial" w:eastAsia="Times New Roman" w:hAnsi="Arial" w:cs="Arial"/>
          <w:sz w:val="28"/>
          <w:szCs w:val="28"/>
          <w:lang w:eastAsia="zh-CN"/>
        </w:rPr>
        <w:t>1</w:t>
      </w:r>
      <w:r w:rsidRPr="00890F05">
        <w:rPr>
          <w:rFonts w:ascii="Arial" w:eastAsia="Times New Roman" w:hAnsi="Arial" w:cs="Arial"/>
          <w:sz w:val="28"/>
          <w:szCs w:val="28"/>
          <w:lang w:eastAsia="zh-CN"/>
        </w:rPr>
        <w:tab/>
      </w:r>
      <w:r w:rsidRPr="00890F05">
        <w:rPr>
          <w:rFonts w:ascii="Arial" w:eastAsia="等线" w:hAnsi="Arial" w:cs="Arial" w:hint="eastAsia"/>
          <w:sz w:val="28"/>
          <w:szCs w:val="28"/>
          <w:lang w:eastAsia="zh-CN"/>
        </w:rPr>
        <w:t>General</w:t>
      </w:r>
    </w:p>
    <w:p w14:paraId="6C2D17D6" w14:textId="6B48E3B7" w:rsidR="00890F05" w:rsidRPr="00890F05" w:rsidRDefault="007B7CC7" w:rsidP="00890F05">
      <w:pPr>
        <w:rPr>
          <w:rFonts w:ascii="Arial" w:eastAsia="等线" w:hAnsi="Arial" w:cs="Arial"/>
          <w:sz w:val="28"/>
          <w:szCs w:val="28"/>
          <w:lang w:eastAsia="zh-CN"/>
        </w:rPr>
      </w:pPr>
      <w:r>
        <w:rPr>
          <w:rFonts w:eastAsiaTheme="minorEastAsia" w:hint="eastAsia"/>
          <w:lang w:eastAsia="zh-CN"/>
        </w:rPr>
        <w:t xml:space="preserve">To </w:t>
      </w:r>
      <w:r w:rsidR="00D65051">
        <w:rPr>
          <w:rFonts w:eastAsiaTheme="minorEastAsia"/>
          <w:lang w:eastAsia="zh-CN"/>
        </w:rPr>
        <w:t>evaluate</w:t>
      </w:r>
      <w:r w:rsidR="00D65051">
        <w:rPr>
          <w:rFonts w:eastAsiaTheme="minorEastAsia" w:hint="eastAsia"/>
          <w:lang w:eastAsia="zh-CN"/>
        </w:rPr>
        <w:t xml:space="preserve"> the RF performance of LP-WUS/WUR, the link level simulation is performed in this WI. </w:t>
      </w:r>
      <w:r w:rsidR="00890F05">
        <w:rPr>
          <w:rFonts w:eastAsiaTheme="minorEastAsia" w:hint="eastAsia"/>
          <w:lang w:eastAsia="zh-CN"/>
        </w:rPr>
        <w:t xml:space="preserve">This clause </w:t>
      </w:r>
      <w:r w:rsidR="00890F05">
        <w:rPr>
          <w:rFonts w:eastAsiaTheme="minorEastAsia"/>
          <w:lang w:eastAsia="zh-CN"/>
        </w:rPr>
        <w:t>captures</w:t>
      </w:r>
      <w:r w:rsidR="00890F05">
        <w:rPr>
          <w:rFonts w:eastAsiaTheme="minorEastAsia" w:hint="eastAsia"/>
          <w:lang w:eastAsia="zh-CN"/>
        </w:rPr>
        <w:t xml:space="preserve"> the simulation assumption for LP-WUS UE RF and BS RF analysis</w:t>
      </w:r>
      <w:ins w:id="54" w:author="Ruixin Wang (vivo)" w:date="2024-11-07T17:47:00Z" w16du:dateUtc="2024-11-07T09:47:00Z">
        <w:r w:rsidR="00890F05">
          <w:rPr>
            <w:rFonts w:eastAsiaTheme="minorEastAsia" w:hint="eastAsia"/>
            <w:lang w:eastAsia="zh-CN"/>
          </w:rPr>
          <w:t xml:space="preserve">. </w:t>
        </w:r>
      </w:ins>
    </w:p>
    <w:p w14:paraId="79DA2BF9" w14:textId="77777777" w:rsidR="00890F05" w:rsidRPr="00890F05" w:rsidRDefault="00890F05" w:rsidP="00890F05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r w:rsidRPr="00890F05">
        <w:rPr>
          <w:rFonts w:ascii="Arial" w:eastAsia="Times New Roman" w:hAnsi="Arial" w:cs="Arial"/>
          <w:sz w:val="28"/>
          <w:szCs w:val="28"/>
          <w:lang w:eastAsia="en-GB"/>
        </w:rPr>
        <w:t>6</w:t>
      </w:r>
      <w:r w:rsidRPr="00890F05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90F05">
        <w:rPr>
          <w:rFonts w:ascii="Arial" w:eastAsia="等线" w:hAnsi="Arial" w:cs="Arial" w:hint="eastAsia"/>
          <w:sz w:val="28"/>
          <w:szCs w:val="28"/>
          <w:lang w:eastAsia="zh-CN"/>
        </w:rPr>
        <w:t>2</w:t>
      </w:r>
      <w:r w:rsidRPr="00890F05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90F05">
        <w:rPr>
          <w:rFonts w:ascii="Arial" w:eastAsia="Times New Roman" w:hAnsi="Arial" w:cs="Arial"/>
          <w:sz w:val="28"/>
          <w:szCs w:val="28"/>
          <w:lang w:eastAsia="en-GB"/>
        </w:rPr>
        <w:t>2</w:t>
      </w:r>
      <w:r w:rsidRPr="00890F05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890F05">
        <w:rPr>
          <w:rFonts w:ascii="Arial" w:eastAsia="等线" w:hAnsi="Arial" w:cs="Arial" w:hint="eastAsia"/>
          <w:sz w:val="28"/>
          <w:szCs w:val="28"/>
          <w:lang w:eastAsia="zh-CN"/>
        </w:rPr>
        <w:t>Simulation parameters</w:t>
      </w:r>
    </w:p>
    <w:bookmarkEnd w:id="49"/>
    <w:p w14:paraId="41092570" w14:textId="77777777" w:rsidR="00427E93" w:rsidRDefault="00427E93" w:rsidP="00427E93">
      <w:pPr>
        <w:rPr>
          <w:ins w:id="55" w:author="Ruixin Wang (vivo)" w:date="2024-11-07T18:26:00Z" w16du:dateUtc="2024-11-07T10:26:00Z"/>
          <w:lang w:eastAsia="zh-CN"/>
        </w:rPr>
      </w:pPr>
      <w:ins w:id="56" w:author="Ruixin Wang (vivo)" w:date="2024-11-07T18:26:00Z" w16du:dateUtc="2024-11-07T10:26:00Z">
        <w:r>
          <w:rPr>
            <w:rFonts w:hint="eastAsia"/>
            <w:lang w:eastAsia="zh-CN"/>
          </w:rPr>
          <w:t>The simulation parameters for FR1 LP-WUS RF:</w:t>
        </w:r>
      </w:ins>
    </w:p>
    <w:tbl>
      <w:tblPr>
        <w:tblpPr w:leftFromText="180" w:rightFromText="180" w:vertAnchor="text" w:tblpXSpec="center" w:tblpY="1"/>
        <w:tblOverlap w:val="never"/>
        <w:tblW w:w="88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3"/>
        <w:gridCol w:w="3511"/>
        <w:gridCol w:w="20"/>
        <w:gridCol w:w="3531"/>
      </w:tblGrid>
      <w:tr w:rsidR="00407FB0" w:rsidRPr="00BD4391" w14:paraId="7EEE3CE1" w14:textId="77777777" w:rsidTr="00FC4682">
        <w:trPr>
          <w:trHeight w:val="20"/>
          <w:ins w:id="57" w:author="Ruixin Wang (vivo)" w:date="2024-11-08T16:33:00Z"/>
        </w:trPr>
        <w:tc>
          <w:tcPr>
            <w:tcW w:w="1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0AF88" w14:textId="77777777" w:rsidR="00407FB0" w:rsidRPr="00BD4391" w:rsidRDefault="00407FB0" w:rsidP="00FC4682">
            <w:pPr>
              <w:pStyle w:val="TAC"/>
              <w:rPr>
                <w:ins w:id="58" w:author="Ruixin Wang (vivo)" w:date="2024-11-08T16:33:00Z" w16du:dateUtc="2024-11-08T08:33:00Z"/>
              </w:rPr>
            </w:pPr>
            <w:ins w:id="59" w:author="Ruixin Wang (vivo)" w:date="2024-11-08T16:33:00Z" w16du:dateUtc="2024-11-08T08:33:00Z">
              <w:r w:rsidRPr="00BD4391">
                <w:lastRenderedPageBreak/>
                <w:t>Attributes</w:t>
              </w:r>
            </w:ins>
          </w:p>
        </w:tc>
        <w:tc>
          <w:tcPr>
            <w:tcW w:w="70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ADE48" w14:textId="77777777" w:rsidR="00407FB0" w:rsidRPr="00BD4391" w:rsidRDefault="00407FB0" w:rsidP="00FC4682">
            <w:pPr>
              <w:pStyle w:val="TAC"/>
              <w:rPr>
                <w:ins w:id="60" w:author="Ruixin Wang (vivo)" w:date="2024-11-08T16:33:00Z" w16du:dateUtc="2024-11-08T08:33:00Z"/>
              </w:rPr>
            </w:pPr>
            <w:ins w:id="61" w:author="Ruixin Wang (vivo)" w:date="2024-11-08T16:33:00Z" w16du:dateUtc="2024-11-08T08:33:00Z">
              <w:r w:rsidRPr="00BD4391">
                <w:t>Assumptions</w:t>
              </w:r>
            </w:ins>
          </w:p>
        </w:tc>
      </w:tr>
      <w:tr w:rsidR="00407FB0" w:rsidRPr="00BD4391" w14:paraId="2E578133" w14:textId="77777777" w:rsidTr="00FC4682">
        <w:trPr>
          <w:trHeight w:val="20"/>
          <w:ins w:id="62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283F2" w14:textId="77777777" w:rsidR="00407FB0" w:rsidRPr="00BD4391" w:rsidRDefault="00407FB0" w:rsidP="00FC4682">
            <w:pPr>
              <w:pStyle w:val="TAC"/>
              <w:rPr>
                <w:ins w:id="63" w:author="Ruixin Wang (vivo)" w:date="2024-11-08T16:33:00Z" w16du:dateUtc="2024-11-08T08:33:00Z"/>
                <w:rFonts w:cs="Arial"/>
                <w:lang w:eastAsia="zh-CN"/>
              </w:rPr>
            </w:pPr>
            <w:ins w:id="64" w:author="Ruixin Wang (vivo)" w:date="2024-11-08T16:33:00Z" w16du:dateUtc="2024-11-08T08:33:00Z">
              <w:r w:rsidRPr="00BD4391">
                <w:rPr>
                  <w:rFonts w:cs="Arial"/>
                </w:rPr>
                <w:t>Case name</w:t>
              </w:r>
              <w:r w:rsidRPr="00BD4391">
                <w:rPr>
                  <w:rFonts w:cs="Arial" w:hint="eastAsia"/>
                  <w:lang w:eastAsia="zh-CN"/>
                </w:rPr>
                <w:t xml:space="preserve"> (waveform)</w:t>
              </w:r>
            </w:ins>
          </w:p>
        </w:tc>
        <w:tc>
          <w:tcPr>
            <w:tcW w:w="35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864C" w14:textId="77777777" w:rsidR="00407FB0" w:rsidRPr="00BD4391" w:rsidRDefault="00407FB0" w:rsidP="00FC4682">
            <w:pPr>
              <w:pStyle w:val="TAC"/>
              <w:rPr>
                <w:ins w:id="65" w:author="Ruixin Wang (vivo)" w:date="2024-11-08T16:33:00Z" w16du:dateUtc="2024-11-08T08:33:00Z"/>
                <w:rFonts w:cs="Arial"/>
                <w:lang w:val="en-US" w:eastAsia="zh-CN"/>
              </w:rPr>
            </w:pPr>
            <w:ins w:id="66" w:author="Ruixin Wang (vivo)" w:date="2024-11-08T16:33:00Z" w16du:dateUtc="2024-11-08T08:33:00Z">
              <w:r w:rsidRPr="00BD4391">
                <w:rPr>
                  <w:rFonts w:cs="Arial"/>
                </w:rPr>
                <w:t>OOK-1 waveform</w:t>
              </w:r>
            </w:ins>
          </w:p>
        </w:tc>
        <w:tc>
          <w:tcPr>
            <w:tcW w:w="3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A8F1F8" w14:textId="77777777" w:rsidR="00407FB0" w:rsidRPr="00BD4391" w:rsidRDefault="00407FB0" w:rsidP="00FC4682">
            <w:pPr>
              <w:pStyle w:val="TAC"/>
              <w:rPr>
                <w:ins w:id="67" w:author="Ruixin Wang (vivo)" w:date="2024-11-08T16:33:00Z" w16du:dateUtc="2024-11-08T08:33:00Z"/>
                <w:rFonts w:cs="Arial"/>
                <w:lang w:val="en-US" w:eastAsia="zh-CN"/>
              </w:rPr>
            </w:pPr>
            <w:ins w:id="68" w:author="Ruixin Wang (vivo)" w:date="2024-11-08T16:33:00Z" w16du:dateUtc="2024-11-08T08:33:00Z">
              <w:r w:rsidRPr="00BD4391">
                <w:rPr>
                  <w:rFonts w:cs="Arial"/>
                </w:rPr>
                <w:t>OOK-4 waveform</w:t>
              </w:r>
            </w:ins>
          </w:p>
        </w:tc>
      </w:tr>
      <w:tr w:rsidR="00407FB0" w:rsidRPr="00BD4391" w14:paraId="1B80FDC4" w14:textId="77777777" w:rsidTr="00FC4682">
        <w:trPr>
          <w:trHeight w:val="20"/>
          <w:ins w:id="69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44DA7" w14:textId="77777777" w:rsidR="00407FB0" w:rsidRPr="00BD4391" w:rsidRDefault="00407FB0" w:rsidP="00FC4682">
            <w:pPr>
              <w:pStyle w:val="TAC"/>
              <w:rPr>
                <w:ins w:id="70" w:author="Ruixin Wang (vivo)" w:date="2024-11-08T16:33:00Z" w16du:dateUtc="2024-11-08T08:33:00Z"/>
                <w:rFonts w:cs="Arial"/>
                <w:lang w:eastAsia="zh-CN"/>
              </w:rPr>
            </w:pPr>
            <w:ins w:id="71" w:author="Ruixin Wang (vivo)" w:date="2024-11-08T16:33:00Z" w16du:dateUtc="2024-11-08T08:33:00Z">
              <w:r w:rsidRPr="00BD4391">
                <w:rPr>
                  <w:rFonts w:cs="Arial"/>
                  <w:lang w:eastAsia="zh-CN"/>
                </w:rPr>
                <w:t>C</w:t>
              </w:r>
              <w:r w:rsidRPr="00BD4391">
                <w:rPr>
                  <w:rFonts w:cs="Arial" w:hint="eastAsia"/>
                  <w:lang w:eastAsia="zh-CN"/>
                </w:rPr>
                <w:t>enter frequency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3EE7D" w14:textId="77777777" w:rsidR="00407FB0" w:rsidRPr="00BD4391" w:rsidRDefault="00407FB0" w:rsidP="00FC4682">
            <w:pPr>
              <w:pStyle w:val="TAC"/>
              <w:rPr>
                <w:ins w:id="72" w:author="Ruixin Wang (vivo)" w:date="2024-11-08T16:33:00Z" w16du:dateUtc="2024-11-08T08:33:00Z"/>
                <w:rFonts w:cs="Arial"/>
                <w:lang w:val="en-US" w:eastAsia="zh-CN"/>
              </w:rPr>
            </w:pPr>
            <w:ins w:id="73" w:author="Ruixin Wang (vivo)" w:date="2024-11-08T16:33:00Z" w16du:dateUtc="2024-11-08T08:33:00Z">
              <w:r w:rsidRPr="00BD4391">
                <w:rPr>
                  <w:szCs w:val="24"/>
                  <w:lang w:eastAsia="zh-CN"/>
                </w:rPr>
                <w:t>900MHz, 2.6GHz and 3.5GHz</w:t>
              </w:r>
            </w:ins>
          </w:p>
        </w:tc>
      </w:tr>
      <w:tr w:rsidR="00407FB0" w:rsidRPr="00BD4391" w14:paraId="24940F5B" w14:textId="77777777" w:rsidTr="00FC4682">
        <w:trPr>
          <w:trHeight w:val="20"/>
          <w:ins w:id="74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3FF33" w14:textId="77777777" w:rsidR="00407FB0" w:rsidRPr="00BD4391" w:rsidRDefault="00407FB0" w:rsidP="00FC4682">
            <w:pPr>
              <w:pStyle w:val="TAC"/>
              <w:rPr>
                <w:ins w:id="75" w:author="Ruixin Wang (vivo)" w:date="2024-11-08T16:33:00Z" w16du:dateUtc="2024-11-08T08:33:00Z"/>
                <w:rFonts w:cs="Arial"/>
                <w:lang w:eastAsia="zh-CN"/>
              </w:rPr>
            </w:pPr>
            <w:ins w:id="76" w:author="Ruixin Wang (vivo)" w:date="2024-11-08T16:33:00Z" w16du:dateUtc="2024-11-08T08:33:00Z">
              <w:r w:rsidRPr="00BD4391">
                <w:rPr>
                  <w:rFonts w:cs="Arial"/>
                </w:rPr>
                <w:t>Channel structure</w:t>
              </w:r>
              <w:r w:rsidRPr="00BD4391"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22DCE" w14:textId="77777777" w:rsidR="00407FB0" w:rsidRPr="00BD4391" w:rsidRDefault="00407FB0" w:rsidP="00FC4682">
            <w:pPr>
              <w:pStyle w:val="TAC"/>
              <w:rPr>
                <w:ins w:id="77" w:author="Ruixin Wang (vivo)" w:date="2024-11-08T16:33:00Z" w16du:dateUtc="2024-11-08T08:33:00Z"/>
                <w:rFonts w:cs="Arial"/>
              </w:rPr>
            </w:pPr>
            <w:ins w:id="78" w:author="Ruixin Wang (vivo)" w:date="2024-11-08T16:33:00Z" w16du:dateUtc="2024-11-08T08:33:00Z">
              <w:r w:rsidRPr="00BD4391">
                <w:rPr>
                  <w:rFonts w:cs="Arial" w:hint="eastAsia"/>
                  <w:lang w:val="en-US" w:eastAsia="zh-CN"/>
                </w:rPr>
                <w:t>Total 8/16 bits</w:t>
              </w:r>
            </w:ins>
          </w:p>
        </w:tc>
      </w:tr>
      <w:tr w:rsidR="00407FB0" w:rsidRPr="00BD4391" w14:paraId="06F94380" w14:textId="77777777" w:rsidTr="00FC4682">
        <w:trPr>
          <w:trHeight w:val="20"/>
          <w:ins w:id="79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CF87" w14:textId="77777777" w:rsidR="00407FB0" w:rsidRPr="00BD4391" w:rsidRDefault="00407FB0" w:rsidP="00FC4682">
            <w:pPr>
              <w:pStyle w:val="TAC"/>
              <w:rPr>
                <w:ins w:id="80" w:author="Ruixin Wang (vivo)" w:date="2024-11-08T16:33:00Z" w16du:dateUtc="2024-11-08T08:33:00Z"/>
                <w:rFonts w:cs="Arial"/>
              </w:rPr>
            </w:pPr>
            <w:ins w:id="81" w:author="Ruixin Wang (vivo)" w:date="2024-11-08T16:33:00Z" w16du:dateUtc="2024-11-08T08:33:00Z">
              <w:r w:rsidRPr="00BD4391">
                <w:rPr>
                  <w:rFonts w:cs="Arial"/>
                </w:rPr>
                <w:t>Chip rate</w:t>
              </w:r>
            </w:ins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F5419" w14:textId="77777777" w:rsidR="00407FB0" w:rsidRPr="00BD4391" w:rsidRDefault="00407FB0" w:rsidP="00FC4682">
            <w:pPr>
              <w:pStyle w:val="TAC"/>
              <w:rPr>
                <w:ins w:id="82" w:author="Ruixin Wang (vivo)" w:date="2024-11-08T16:33:00Z" w16du:dateUtc="2024-11-08T08:33:00Z"/>
                <w:rFonts w:cs="Arial"/>
              </w:rPr>
            </w:pPr>
            <w:ins w:id="83" w:author="Ruixin Wang (vivo)" w:date="2024-11-08T16:33:00Z" w16du:dateUtc="2024-11-08T08:33:00Z">
              <w:r w:rsidRPr="00BD4391">
                <w:rPr>
                  <w:rFonts w:cs="Arial"/>
                </w:rPr>
                <w:t>M=1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3A05B3" w14:textId="77777777" w:rsidR="00407FB0" w:rsidRPr="00BD4391" w:rsidRDefault="00407FB0" w:rsidP="00FC4682">
            <w:pPr>
              <w:pStyle w:val="TAC"/>
              <w:rPr>
                <w:ins w:id="84" w:author="Ruixin Wang (vivo)" w:date="2024-11-08T16:33:00Z" w16du:dateUtc="2024-11-08T08:33:00Z"/>
                <w:rFonts w:cs="Arial"/>
                <w:lang w:eastAsia="zh-CN"/>
              </w:rPr>
            </w:pPr>
            <w:ins w:id="85" w:author="Ruixin Wang (vivo)" w:date="2024-11-08T16:33:00Z" w16du:dateUtc="2024-11-08T08:33:00Z">
              <w:r w:rsidRPr="00BD4391">
                <w:rPr>
                  <w:rFonts w:cs="Arial"/>
                </w:rPr>
                <w:t>M=</w:t>
              </w:r>
              <w:r w:rsidRPr="00BD4391">
                <w:rPr>
                  <w:rFonts w:cs="Arial"/>
                  <w:lang w:val="en-US"/>
                </w:rPr>
                <w:t>1/</w:t>
              </w:r>
              <w:r w:rsidRPr="00BD4391">
                <w:rPr>
                  <w:rFonts w:cs="Arial"/>
                </w:rPr>
                <w:t>2</w:t>
              </w:r>
              <w:r w:rsidRPr="00BD4391">
                <w:rPr>
                  <w:rFonts w:cs="Arial" w:hint="eastAsia"/>
                  <w:lang w:eastAsia="zh-CN"/>
                </w:rPr>
                <w:t>/4</w:t>
              </w:r>
            </w:ins>
          </w:p>
        </w:tc>
      </w:tr>
      <w:tr w:rsidR="00407FB0" w:rsidRPr="00BD4391" w14:paraId="03962F4F" w14:textId="77777777" w:rsidTr="00FC4682">
        <w:trPr>
          <w:trHeight w:val="20"/>
          <w:ins w:id="86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F4412" w14:textId="77777777" w:rsidR="00407FB0" w:rsidRPr="00BD4391" w:rsidRDefault="00407FB0" w:rsidP="00FC4682">
            <w:pPr>
              <w:pStyle w:val="TAC"/>
              <w:rPr>
                <w:ins w:id="87" w:author="Ruixin Wang (vivo)" w:date="2024-11-08T16:33:00Z" w16du:dateUtc="2024-11-08T08:33:00Z"/>
                <w:rFonts w:cs="Arial"/>
              </w:rPr>
            </w:pPr>
            <w:ins w:id="88" w:author="Ruixin Wang (vivo)" w:date="2024-11-08T16:33:00Z" w16du:dateUtc="2024-11-08T08:33:00Z">
              <w:r w:rsidRPr="00BD4391">
                <w:rPr>
                  <w:rFonts w:cs="Arial"/>
                </w:rPr>
                <w:t>WUS duration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32459" w14:textId="77777777" w:rsidR="00407FB0" w:rsidRPr="00BD4391" w:rsidRDefault="00407FB0" w:rsidP="00FC4682">
            <w:pPr>
              <w:pStyle w:val="TAC"/>
              <w:rPr>
                <w:ins w:id="89" w:author="Ruixin Wang (vivo)" w:date="2024-11-08T16:33:00Z" w16du:dateUtc="2024-11-08T08:33:00Z"/>
                <w:rFonts w:cs="Arial"/>
                <w:lang w:val="en-US"/>
              </w:rPr>
            </w:pPr>
            <w:ins w:id="90" w:author="Ruixin Wang (vivo)" w:date="2024-11-08T16:33:00Z" w16du:dateUtc="2024-11-08T08:33:00Z">
              <w:r w:rsidRPr="00BD4391">
                <w:rPr>
                  <w:rFonts w:cs="Arial"/>
                  <w:lang w:val="en-US"/>
                </w:rPr>
                <w:t>FFS</w:t>
              </w:r>
            </w:ins>
          </w:p>
        </w:tc>
      </w:tr>
      <w:tr w:rsidR="00407FB0" w:rsidRPr="00BD4391" w14:paraId="371DAFFD" w14:textId="77777777" w:rsidTr="00FC4682">
        <w:trPr>
          <w:trHeight w:val="20"/>
          <w:ins w:id="91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191AD" w14:textId="77777777" w:rsidR="00407FB0" w:rsidRPr="00BD4391" w:rsidRDefault="00407FB0" w:rsidP="00FC4682">
            <w:pPr>
              <w:pStyle w:val="TAC"/>
              <w:rPr>
                <w:ins w:id="92" w:author="Ruixin Wang (vivo)" w:date="2024-11-08T16:33:00Z" w16du:dateUtc="2024-11-08T08:33:00Z"/>
                <w:rFonts w:cs="Arial"/>
              </w:rPr>
            </w:pPr>
            <w:ins w:id="93" w:author="Ruixin Wang (vivo)" w:date="2024-11-08T16:33:00Z" w16du:dateUtc="2024-11-08T08:33:00Z">
              <w:r w:rsidRPr="00BD4391">
                <w:rPr>
                  <w:rFonts w:cs="Arial"/>
                </w:rPr>
                <w:t>Coding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E5CDF" w14:textId="77777777" w:rsidR="00407FB0" w:rsidRPr="00BD4391" w:rsidRDefault="00407FB0" w:rsidP="00FC4682">
            <w:pPr>
              <w:pStyle w:val="TAC"/>
              <w:rPr>
                <w:ins w:id="94" w:author="Ruixin Wang (vivo)" w:date="2024-11-08T16:33:00Z" w16du:dateUtc="2024-11-08T08:33:00Z"/>
                <w:rFonts w:cs="Arial"/>
              </w:rPr>
            </w:pPr>
            <w:ins w:id="95" w:author="Ruixin Wang (vivo)" w:date="2024-11-08T16:33:00Z" w16du:dateUtc="2024-11-08T08:33:00Z">
              <w:r w:rsidRPr="00BD4391">
                <w:rPr>
                  <w:rFonts w:cs="Arial"/>
                </w:rPr>
                <w:t>1/2 rate Manchester coding</w:t>
              </w:r>
            </w:ins>
          </w:p>
        </w:tc>
      </w:tr>
      <w:tr w:rsidR="00407FB0" w:rsidRPr="00BD4391" w14:paraId="7A893094" w14:textId="77777777" w:rsidTr="00FC4682">
        <w:trPr>
          <w:trHeight w:val="20"/>
          <w:ins w:id="96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55E52" w14:textId="77777777" w:rsidR="00407FB0" w:rsidRPr="00BD4391" w:rsidRDefault="00407FB0" w:rsidP="00FC4682">
            <w:pPr>
              <w:pStyle w:val="TAC"/>
              <w:rPr>
                <w:ins w:id="97" w:author="Ruixin Wang (vivo)" w:date="2024-11-08T16:33:00Z" w16du:dateUtc="2024-11-08T08:33:00Z"/>
                <w:rFonts w:cs="Arial"/>
              </w:rPr>
            </w:pPr>
            <w:ins w:id="98" w:author="Ruixin Wang (vivo)" w:date="2024-11-08T16:33:00Z" w16du:dateUtc="2024-11-08T08:33:00Z">
              <w:r w:rsidRPr="00BD4391">
                <w:rPr>
                  <w:rFonts w:cs="Arial"/>
                </w:rPr>
                <w:t>Time error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0285C" w14:textId="77777777" w:rsidR="00407FB0" w:rsidRPr="00BD4391" w:rsidRDefault="00407FB0" w:rsidP="00FC4682">
            <w:pPr>
              <w:pStyle w:val="TAC"/>
              <w:rPr>
                <w:ins w:id="99" w:author="Ruixin Wang (vivo)" w:date="2024-11-08T16:33:00Z" w16du:dateUtc="2024-11-08T08:33:00Z"/>
                <w:rFonts w:cs="Arial"/>
              </w:rPr>
            </w:pPr>
            <w:ins w:id="100" w:author="Ruixin Wang (vivo)" w:date="2024-11-08T16:33:00Z" w16du:dateUtc="2024-11-08T08:33:00Z">
              <w:r w:rsidRPr="00BD4391">
                <w:rPr>
                  <w:rFonts w:cs="Arial"/>
                </w:rPr>
                <w:t>0</w:t>
              </w:r>
            </w:ins>
          </w:p>
        </w:tc>
      </w:tr>
      <w:tr w:rsidR="00407FB0" w:rsidRPr="00BD4391" w14:paraId="1B0D8A41" w14:textId="77777777" w:rsidTr="00FC4682">
        <w:trPr>
          <w:trHeight w:val="20"/>
          <w:ins w:id="101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991D4" w14:textId="77777777" w:rsidR="00407FB0" w:rsidRPr="00BD4391" w:rsidRDefault="00407FB0" w:rsidP="00FC4682">
            <w:pPr>
              <w:pStyle w:val="TAC"/>
              <w:rPr>
                <w:ins w:id="102" w:author="Ruixin Wang (vivo)" w:date="2024-11-08T16:33:00Z" w16du:dateUtc="2024-11-08T08:33:00Z"/>
                <w:rFonts w:cs="Arial"/>
              </w:rPr>
            </w:pPr>
            <w:ins w:id="103" w:author="Ruixin Wang (vivo)" w:date="2024-11-08T16:33:00Z" w16du:dateUtc="2024-11-08T08:33:00Z">
              <w:r w:rsidRPr="00BD4391">
                <w:rPr>
                  <w:rFonts w:cs="Arial" w:hint="eastAsia"/>
                  <w:lang w:eastAsia="zh-CN"/>
                </w:rPr>
                <w:t>R</w:t>
              </w:r>
              <w:r w:rsidRPr="00BD4391">
                <w:rPr>
                  <w:rFonts w:cs="Arial"/>
                </w:rPr>
                <w:t>esidual Frequency error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C59CA" w14:textId="77777777" w:rsidR="00407FB0" w:rsidRPr="00BD4391" w:rsidRDefault="00407FB0" w:rsidP="00FC4682">
            <w:pPr>
              <w:pStyle w:val="TAC"/>
              <w:rPr>
                <w:ins w:id="104" w:author="Ruixin Wang (vivo)" w:date="2024-11-08T16:33:00Z" w16du:dateUtc="2024-11-08T08:33:00Z"/>
                <w:rFonts w:cs="Arial"/>
              </w:rPr>
            </w:pPr>
            <w:ins w:id="105" w:author="Ruixin Wang (vivo)" w:date="2024-11-08T16:33:00Z" w16du:dateUtc="2024-11-08T08:33:00Z">
              <w:r w:rsidRPr="00BD4391">
                <w:rPr>
                  <w:rFonts w:cs="Arial"/>
                </w:rPr>
                <w:t>0/10/20</w:t>
              </w:r>
              <w:r w:rsidRPr="00BD4391">
                <w:rPr>
                  <w:rFonts w:cs="Arial" w:hint="eastAsia"/>
                  <w:lang w:eastAsia="zh-CN"/>
                </w:rPr>
                <w:t xml:space="preserve"> </w:t>
              </w:r>
              <w:r w:rsidRPr="00BD4391">
                <w:rPr>
                  <w:rFonts w:cs="Arial"/>
                </w:rPr>
                <w:t>ppm</w:t>
              </w:r>
            </w:ins>
          </w:p>
        </w:tc>
      </w:tr>
      <w:tr w:rsidR="00407FB0" w:rsidRPr="00BD4391" w14:paraId="0F228E39" w14:textId="77777777" w:rsidTr="00FC4682">
        <w:trPr>
          <w:trHeight w:val="20"/>
          <w:ins w:id="106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D9A6E" w14:textId="77777777" w:rsidR="00407FB0" w:rsidRPr="00BD4391" w:rsidRDefault="00407FB0" w:rsidP="00FC4682">
            <w:pPr>
              <w:pStyle w:val="TAC"/>
              <w:rPr>
                <w:ins w:id="107" w:author="Ruixin Wang (vivo)" w:date="2024-11-08T16:33:00Z" w16du:dateUtc="2024-11-08T08:33:00Z"/>
                <w:rFonts w:cs="Arial"/>
              </w:rPr>
            </w:pPr>
            <w:ins w:id="108" w:author="Ruixin Wang (vivo)" w:date="2024-11-08T16:33:00Z" w16du:dateUtc="2024-11-08T08:33:00Z">
              <w:r w:rsidRPr="00BD4391">
                <w:rPr>
                  <w:rFonts w:cs="Arial"/>
                </w:rPr>
                <w:t>SCS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A5E5A" w14:textId="77777777" w:rsidR="00407FB0" w:rsidRPr="00BD4391" w:rsidRDefault="00407FB0" w:rsidP="00FC4682">
            <w:pPr>
              <w:pStyle w:val="TAC"/>
              <w:rPr>
                <w:ins w:id="109" w:author="Ruixin Wang (vivo)" w:date="2024-11-08T16:33:00Z" w16du:dateUtc="2024-11-08T08:33:00Z"/>
                <w:rFonts w:cs="Arial"/>
              </w:rPr>
            </w:pPr>
            <w:ins w:id="110" w:author="Ruixin Wang (vivo)" w:date="2024-11-08T16:33:00Z" w16du:dateUtc="2024-11-08T08:33:00Z">
              <w:r w:rsidRPr="00BD4391">
                <w:rPr>
                  <w:rFonts w:cs="Arial"/>
                </w:rPr>
                <w:t>30kHz</w:t>
              </w:r>
            </w:ins>
          </w:p>
        </w:tc>
      </w:tr>
      <w:tr w:rsidR="00407FB0" w:rsidRPr="00BD4391" w14:paraId="66C540FF" w14:textId="77777777" w:rsidTr="00FC4682">
        <w:trPr>
          <w:trHeight w:val="20"/>
          <w:ins w:id="111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6C6FF" w14:textId="77777777" w:rsidR="00407FB0" w:rsidRPr="00BD4391" w:rsidRDefault="00407FB0" w:rsidP="00FC4682">
            <w:pPr>
              <w:pStyle w:val="TAC"/>
              <w:rPr>
                <w:ins w:id="112" w:author="Ruixin Wang (vivo)" w:date="2024-11-08T16:33:00Z" w16du:dateUtc="2024-11-08T08:33:00Z"/>
                <w:rFonts w:cs="Arial"/>
              </w:rPr>
            </w:pPr>
            <w:ins w:id="113" w:author="Ruixin Wang (vivo)" w:date="2024-11-08T16:33:00Z" w16du:dateUtc="2024-11-08T08:33:00Z">
              <w:r w:rsidRPr="00BD4391">
                <w:rPr>
                  <w:rFonts w:cs="Arial" w:hint="eastAsia"/>
                  <w:lang w:eastAsia="zh-CN"/>
                </w:rPr>
                <w:t>UE</w:t>
              </w:r>
              <w:r w:rsidRPr="00BD4391">
                <w:rPr>
                  <w:rFonts w:cs="Arial"/>
                </w:rPr>
                <w:t xml:space="preserve"> Channel BW 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CF781" w14:textId="77777777" w:rsidR="00407FB0" w:rsidRPr="00BD4391" w:rsidRDefault="00407FB0" w:rsidP="00FC4682">
            <w:pPr>
              <w:pStyle w:val="TAC"/>
              <w:rPr>
                <w:ins w:id="114" w:author="Ruixin Wang (vivo)" w:date="2024-11-08T16:33:00Z" w16du:dateUtc="2024-11-08T08:33:00Z"/>
                <w:rFonts w:cs="Arial"/>
                <w:lang w:val="en-US" w:eastAsia="zh-CN"/>
              </w:rPr>
            </w:pPr>
            <w:ins w:id="115" w:author="Ruixin Wang (vivo)" w:date="2024-11-08T16:33:00Z" w16du:dateUtc="2024-11-08T08:33:00Z">
              <w:r w:rsidRPr="00BD4391">
                <w:rPr>
                  <w:rFonts w:cs="Arial"/>
                  <w:lang w:val="en-US" w:eastAsia="zh-CN"/>
                </w:rPr>
                <w:t>20MHz (51 RB)-case 1</w:t>
              </w:r>
            </w:ins>
          </w:p>
          <w:p w14:paraId="1CB00C06" w14:textId="77777777" w:rsidR="00407FB0" w:rsidRPr="00BD4391" w:rsidRDefault="00407FB0" w:rsidP="00FC4682">
            <w:pPr>
              <w:pStyle w:val="TAC"/>
              <w:rPr>
                <w:ins w:id="116" w:author="Ruixin Wang (vivo)" w:date="2024-11-08T16:33:00Z" w16du:dateUtc="2024-11-08T08:33:00Z"/>
                <w:rFonts w:cs="Arial"/>
                <w:lang w:val="en-US" w:eastAsia="zh-CN"/>
              </w:rPr>
            </w:pPr>
            <w:ins w:id="117" w:author="Ruixin Wang (vivo)" w:date="2024-11-08T16:33:00Z" w16du:dateUtc="2024-11-08T08:33:00Z">
              <w:r w:rsidRPr="00BD4391">
                <w:rPr>
                  <w:rFonts w:cs="Arial"/>
                  <w:lang w:val="en-US" w:eastAsia="zh-CN"/>
                </w:rPr>
                <w:t>10MHz (24 RB)-case 2</w:t>
              </w:r>
            </w:ins>
          </w:p>
          <w:p w14:paraId="28C9F4E8" w14:textId="77777777" w:rsidR="00407FB0" w:rsidRPr="00BD4391" w:rsidRDefault="00407FB0" w:rsidP="00FC4682">
            <w:pPr>
              <w:pStyle w:val="TAC"/>
              <w:rPr>
                <w:ins w:id="118" w:author="Ruixin Wang (vivo)" w:date="2024-11-08T16:33:00Z" w16du:dateUtc="2024-11-08T08:33:00Z"/>
                <w:rFonts w:cs="Arial"/>
                <w:lang w:eastAsia="zh-CN"/>
              </w:rPr>
            </w:pPr>
            <w:ins w:id="119" w:author="Ruixin Wang (vivo)" w:date="2024-11-08T16:33:00Z" w16du:dateUtc="2024-11-08T08:33:00Z">
              <w:r w:rsidRPr="00BD4391">
                <w:rPr>
                  <w:rFonts w:cs="Arial" w:hint="eastAsia"/>
                  <w:lang w:eastAsia="zh-CN"/>
                </w:rPr>
                <w:t>5MHz (11 RB)-case 3</w:t>
              </w:r>
            </w:ins>
          </w:p>
        </w:tc>
      </w:tr>
      <w:tr w:rsidR="00407FB0" w:rsidRPr="00BD4391" w14:paraId="35C40B2A" w14:textId="77777777" w:rsidTr="00FC4682">
        <w:trPr>
          <w:trHeight w:val="20"/>
          <w:ins w:id="120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B52E0" w14:textId="77777777" w:rsidR="00407FB0" w:rsidRPr="00BD4391" w:rsidRDefault="00407FB0" w:rsidP="00FC4682">
            <w:pPr>
              <w:pStyle w:val="TAC"/>
              <w:rPr>
                <w:ins w:id="121" w:author="Ruixin Wang (vivo)" w:date="2024-11-08T16:33:00Z" w16du:dateUtc="2024-11-08T08:33:00Z"/>
                <w:rFonts w:cs="Arial"/>
                <w:lang w:eastAsia="zh-CN"/>
              </w:rPr>
            </w:pPr>
            <w:ins w:id="122" w:author="Ruixin Wang (vivo)" w:date="2024-11-08T16:33:00Z" w16du:dateUtc="2024-11-08T08:33:00Z">
              <w:r w:rsidRPr="00BD4391">
                <w:rPr>
                  <w:rFonts w:cs="Arial"/>
                </w:rPr>
                <w:t xml:space="preserve">WUS </w:t>
              </w:r>
              <w:r w:rsidRPr="00BD4391">
                <w:rPr>
                  <w:rFonts w:cs="Arial" w:hint="eastAsia"/>
                  <w:lang w:eastAsia="zh-CN"/>
                </w:rPr>
                <w:t>RB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725DB" w14:textId="77777777" w:rsidR="00407FB0" w:rsidRPr="00BD4391" w:rsidRDefault="00407FB0" w:rsidP="00FC4682">
            <w:pPr>
              <w:pStyle w:val="TAC"/>
              <w:numPr>
                <w:ilvl w:val="0"/>
                <w:numId w:val="14"/>
              </w:numPr>
              <w:jc w:val="left"/>
              <w:rPr>
                <w:ins w:id="123" w:author="Ruixin Wang (vivo)" w:date="2024-11-08T16:33:00Z" w16du:dateUtc="2024-11-08T08:33:00Z"/>
                <w:rFonts w:cs="Arial"/>
                <w:lang w:val="en-US" w:eastAsia="zh-CN"/>
              </w:rPr>
            </w:pPr>
            <w:ins w:id="124" w:author="Ruixin Wang (vivo)" w:date="2024-11-08T16:33:00Z" w16du:dateUtc="2024-11-08T08:33:00Z">
              <w:r w:rsidRPr="00BD4391">
                <w:rPr>
                  <w:rFonts w:cs="Arial"/>
                  <w:lang w:val="en-US" w:eastAsia="zh-CN"/>
                </w:rPr>
                <w:t xml:space="preserve">Fixed </w:t>
              </w:r>
              <w:r w:rsidRPr="00BD4391">
                <w:rPr>
                  <w:rFonts w:cs="Arial"/>
                  <w:lang w:val="en-US"/>
                </w:rPr>
                <w:t>11RB ~ 3.96MHz </w:t>
              </w:r>
              <w:r w:rsidRPr="00BD4391">
                <w:rPr>
                  <w:rFonts w:cs="Arial"/>
                  <w:lang w:val="en-US" w:eastAsia="zh-CN"/>
                </w:rPr>
                <w:t>for 10MHz and 20MHz cases</w:t>
              </w:r>
            </w:ins>
          </w:p>
        </w:tc>
      </w:tr>
      <w:tr w:rsidR="00407FB0" w:rsidRPr="00BD4391" w14:paraId="481B0940" w14:textId="77777777" w:rsidTr="00FC4682">
        <w:trPr>
          <w:trHeight w:val="20"/>
          <w:ins w:id="125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D2479" w14:textId="77777777" w:rsidR="00407FB0" w:rsidRPr="00BD4391" w:rsidRDefault="00407FB0" w:rsidP="00FC4682">
            <w:pPr>
              <w:pStyle w:val="TAC"/>
              <w:rPr>
                <w:ins w:id="126" w:author="Ruixin Wang (vivo)" w:date="2024-11-08T16:33:00Z" w16du:dateUtc="2024-11-08T08:33:00Z"/>
                <w:rFonts w:cs="Arial"/>
              </w:rPr>
            </w:pPr>
            <w:ins w:id="127" w:author="Ruixin Wang (vivo)" w:date="2024-11-08T16:33:00Z" w16du:dateUtc="2024-11-08T08:33:00Z">
              <w:r w:rsidRPr="00BD4391">
                <w:rPr>
                  <w:rFonts w:cs="Arial"/>
                </w:rPr>
                <w:t>Position within channel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D041B" w14:textId="77777777" w:rsidR="00407FB0" w:rsidRPr="00BD4391" w:rsidRDefault="00407FB0" w:rsidP="00FC4682">
            <w:pPr>
              <w:pStyle w:val="TAC"/>
              <w:numPr>
                <w:ilvl w:val="0"/>
                <w:numId w:val="15"/>
              </w:numPr>
              <w:jc w:val="left"/>
              <w:rPr>
                <w:ins w:id="128" w:author="Ruixin Wang (vivo)" w:date="2024-11-08T16:33:00Z" w16du:dateUtc="2024-11-08T08:33:00Z"/>
                <w:rFonts w:cs="Arial"/>
                <w:lang w:val="en-US" w:eastAsia="zh-CN"/>
              </w:rPr>
            </w:pPr>
            <w:ins w:id="129" w:author="Ruixin Wang (vivo)" w:date="2024-11-08T16:33:00Z" w16du:dateUtc="2024-11-08T08:33:00Z">
              <w:r w:rsidRPr="00BD4391">
                <w:rPr>
                  <w:rFonts w:cs="Arial"/>
                  <w:lang w:val="en-US" w:eastAsia="zh-CN"/>
                </w:rPr>
                <w:t xml:space="preserve">For 10/20MHz CBW, </w:t>
              </w:r>
              <w:r w:rsidRPr="00BD4391">
                <w:rPr>
                  <w:rFonts w:cs="Arial"/>
                  <w:lang w:val="en-US"/>
                </w:rPr>
                <w:t>Center</w:t>
              </w:r>
              <w:r w:rsidRPr="00BD4391">
                <w:rPr>
                  <w:rFonts w:cs="Arial"/>
                  <w:lang w:val="en-US" w:eastAsia="zh-CN"/>
                </w:rPr>
                <w:t xml:space="preserve"> for ASCS, edge for ACS [assume no ASCS impact]</w:t>
              </w:r>
            </w:ins>
          </w:p>
          <w:p w14:paraId="52B36AF5" w14:textId="77777777" w:rsidR="00407FB0" w:rsidRPr="00BD4391" w:rsidRDefault="00407FB0" w:rsidP="00FC4682">
            <w:pPr>
              <w:pStyle w:val="TAC"/>
              <w:numPr>
                <w:ilvl w:val="0"/>
                <w:numId w:val="15"/>
              </w:numPr>
              <w:jc w:val="left"/>
              <w:rPr>
                <w:ins w:id="130" w:author="Ruixin Wang (vivo)" w:date="2024-11-08T16:33:00Z" w16du:dateUtc="2024-11-08T08:33:00Z"/>
                <w:rFonts w:cs="Arial"/>
                <w:lang w:val="en-US" w:eastAsia="zh-CN"/>
              </w:rPr>
            </w:pPr>
            <w:ins w:id="131" w:author="Ruixin Wang (vivo)" w:date="2024-11-08T16:33:00Z" w16du:dateUtc="2024-11-08T08:33:00Z">
              <w:r w:rsidRPr="00BD4391">
                <w:rPr>
                  <w:rFonts w:cs="Arial"/>
                  <w:lang w:val="en-US" w:eastAsia="zh-CN"/>
                </w:rPr>
                <w:t>For 5MHz CBW, fixed center of channel</w:t>
              </w:r>
            </w:ins>
          </w:p>
        </w:tc>
      </w:tr>
      <w:tr w:rsidR="00407FB0" w:rsidRPr="00BD4391" w14:paraId="1997E9D0" w14:textId="77777777" w:rsidTr="00FC4682">
        <w:trPr>
          <w:trHeight w:val="20"/>
          <w:ins w:id="132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ECAB2" w14:textId="77777777" w:rsidR="00407FB0" w:rsidRPr="00BD4391" w:rsidRDefault="00407FB0" w:rsidP="00FC4682">
            <w:pPr>
              <w:pStyle w:val="TAC"/>
              <w:rPr>
                <w:ins w:id="133" w:author="Ruixin Wang (vivo)" w:date="2024-11-08T16:33:00Z" w16du:dateUtc="2024-11-08T08:33:00Z"/>
                <w:rFonts w:cs="Arial"/>
                <w:lang w:val="en-US"/>
              </w:rPr>
            </w:pPr>
            <w:proofErr w:type="spellStart"/>
            <w:ins w:id="134" w:author="Ruixin Wang (vivo)" w:date="2024-11-08T16:33:00Z" w16du:dateUtc="2024-11-08T08:33:00Z">
              <w:r w:rsidRPr="00BD4391">
                <w:rPr>
                  <w:rFonts w:cs="Arial"/>
                  <w:lang w:val="en-US"/>
                </w:rPr>
                <w:t>Guardband</w:t>
              </w:r>
              <w:proofErr w:type="spellEnd"/>
              <w:r w:rsidRPr="00BD4391">
                <w:rPr>
                  <w:rFonts w:cs="Arial"/>
                  <w:lang w:val="en-US"/>
                </w:rPr>
                <w:t xml:space="preserve"> of NR channel, both wanted cell and </w:t>
              </w:r>
              <w:proofErr w:type="spellStart"/>
              <w:r w:rsidRPr="00BD4391">
                <w:rPr>
                  <w:rFonts w:cs="Arial"/>
                  <w:lang w:val="en-US"/>
                </w:rPr>
                <w:t>interfer</w:t>
              </w:r>
              <w:proofErr w:type="spellEnd"/>
              <w:r w:rsidRPr="00BD4391">
                <w:rPr>
                  <w:rFonts w:cs="Arial"/>
                  <w:lang w:val="en-US"/>
                </w:rPr>
                <w:t xml:space="preserve"> cell (ACS)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2DE77" w14:textId="77777777" w:rsidR="00407FB0" w:rsidRPr="00BD4391" w:rsidRDefault="00407FB0" w:rsidP="00FC4682">
            <w:pPr>
              <w:pStyle w:val="TAC"/>
              <w:numPr>
                <w:ilvl w:val="0"/>
                <w:numId w:val="16"/>
              </w:numPr>
              <w:jc w:val="left"/>
              <w:rPr>
                <w:ins w:id="135" w:author="Ruixin Wang (vivo)" w:date="2024-11-08T16:33:00Z" w16du:dateUtc="2024-11-08T08:33:00Z"/>
                <w:rFonts w:cs="Arial"/>
                <w:lang w:val="en-US"/>
              </w:rPr>
            </w:pPr>
            <w:ins w:id="136" w:author="Ruixin Wang (vivo)" w:date="2024-11-08T16:33:00Z" w16du:dateUtc="2024-11-08T08:33:00Z">
              <w:r w:rsidRPr="00BD4391">
                <w:rPr>
                  <w:rFonts w:cs="Arial"/>
                  <w:lang w:val="en-US" w:eastAsia="zh-CN"/>
                </w:rPr>
                <w:t xml:space="preserve">For wanted signal: </w:t>
              </w:r>
              <w:r w:rsidRPr="00BD4391">
                <w:rPr>
                  <w:rFonts w:cs="Arial"/>
                  <w:lang w:val="en-US"/>
                </w:rPr>
                <w:t>505</w:t>
              </w:r>
              <w:r w:rsidRPr="00BD4391">
                <w:rPr>
                  <w:rFonts w:cs="Arial"/>
                  <w:lang w:val="en-US" w:eastAsia="zh-CN"/>
                </w:rPr>
                <w:t>kHz for 5MHz, 665kHz for 10MH, 805kHz for 20Mhz</w:t>
              </w:r>
              <w:r w:rsidRPr="00BD4391">
                <w:rPr>
                  <w:rFonts w:cs="Arial"/>
                  <w:lang w:val="en-US"/>
                </w:rPr>
                <w:t xml:space="preserve"> </w:t>
              </w:r>
            </w:ins>
          </w:p>
          <w:p w14:paraId="674D3FDD" w14:textId="77777777" w:rsidR="00407FB0" w:rsidRPr="00BD4391" w:rsidRDefault="00407FB0" w:rsidP="00FC4682">
            <w:pPr>
              <w:pStyle w:val="TAC"/>
              <w:numPr>
                <w:ilvl w:val="0"/>
                <w:numId w:val="16"/>
              </w:numPr>
              <w:jc w:val="left"/>
              <w:rPr>
                <w:ins w:id="137" w:author="Ruixin Wang (vivo)" w:date="2024-11-08T16:33:00Z" w16du:dateUtc="2024-11-08T08:33:00Z"/>
                <w:rFonts w:cs="Arial"/>
                <w:lang w:val="en-US"/>
              </w:rPr>
            </w:pPr>
            <w:ins w:id="138" w:author="Ruixin Wang (vivo)" w:date="2024-11-08T16:33:00Z" w16du:dateUtc="2024-11-08T08:33:00Z">
              <w:r w:rsidRPr="00BD4391">
                <w:rPr>
                  <w:rFonts w:cs="Arial"/>
                  <w:lang w:val="en-US" w:eastAsia="zh-CN"/>
                </w:rPr>
                <w:t>F</w:t>
              </w:r>
              <w:r w:rsidRPr="00BD4391">
                <w:rPr>
                  <w:rFonts w:cs="Arial"/>
                  <w:lang w:val="en-US"/>
                </w:rPr>
                <w:t>or interference cell2 5MHz</w:t>
              </w:r>
              <w:r w:rsidRPr="00BD4391">
                <w:rPr>
                  <w:rFonts w:cs="Arial"/>
                  <w:lang w:val="en-US" w:eastAsia="zh-CN"/>
                </w:rPr>
                <w:t>:</w:t>
              </w:r>
              <w:r w:rsidRPr="00BD4391">
                <w:rPr>
                  <w:rFonts w:cs="Arial"/>
                  <w:lang w:val="en-US"/>
                </w:rPr>
                <w:t xml:space="preserve"> </w:t>
              </w:r>
              <w:r w:rsidRPr="00BD4391">
                <w:rPr>
                  <w:rFonts w:cs="Arial"/>
                  <w:lang w:val="en-US" w:eastAsia="zh-CN"/>
                </w:rPr>
                <w:t xml:space="preserve">fixed </w:t>
              </w:r>
              <w:r w:rsidRPr="00BD4391">
                <w:rPr>
                  <w:rFonts w:cs="Arial"/>
                  <w:lang w:val="en-US"/>
                </w:rPr>
                <w:t>5</w:t>
              </w:r>
              <w:r w:rsidRPr="00BD4391">
                <w:rPr>
                  <w:rFonts w:cs="Arial"/>
                  <w:lang w:val="en-US" w:eastAsia="zh-CN"/>
                </w:rPr>
                <w:t>05</w:t>
              </w:r>
              <w:r w:rsidRPr="00BD4391">
                <w:rPr>
                  <w:rFonts w:cs="Arial"/>
                  <w:lang w:val="en-US"/>
                </w:rPr>
                <w:t>kHz</w:t>
              </w:r>
            </w:ins>
          </w:p>
        </w:tc>
      </w:tr>
      <w:tr w:rsidR="00407FB0" w:rsidRPr="00BD4391" w14:paraId="002EF530" w14:textId="77777777" w:rsidTr="00FC4682">
        <w:trPr>
          <w:trHeight w:val="20"/>
          <w:ins w:id="139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192F2" w14:textId="77777777" w:rsidR="00407FB0" w:rsidRPr="00BD4391" w:rsidRDefault="00407FB0" w:rsidP="00FC4682">
            <w:pPr>
              <w:pStyle w:val="TAC"/>
              <w:rPr>
                <w:ins w:id="140" w:author="Ruixin Wang (vivo)" w:date="2024-11-08T16:33:00Z" w16du:dateUtc="2024-11-08T08:33:00Z"/>
                <w:rFonts w:cs="Arial"/>
              </w:rPr>
            </w:pPr>
            <w:ins w:id="141" w:author="Ruixin Wang (vivo)" w:date="2024-11-08T16:33:00Z" w16du:dateUtc="2024-11-08T08:33:00Z">
              <w:r w:rsidRPr="00BD4391">
                <w:rPr>
                  <w:rFonts w:cs="Arial"/>
                </w:rPr>
                <w:t>Guard RB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F4B92" w14:textId="77777777" w:rsidR="00407FB0" w:rsidRPr="00BD4391" w:rsidRDefault="00407FB0" w:rsidP="00FC4682">
            <w:pPr>
              <w:pStyle w:val="TAC"/>
              <w:numPr>
                <w:ilvl w:val="0"/>
                <w:numId w:val="17"/>
              </w:numPr>
              <w:jc w:val="left"/>
              <w:rPr>
                <w:ins w:id="142" w:author="Ruixin Wang (vivo)" w:date="2024-11-08T16:33:00Z" w16du:dateUtc="2024-11-08T08:33:00Z"/>
                <w:rFonts w:cs="Arial"/>
                <w:lang w:val="en-US"/>
              </w:rPr>
            </w:pPr>
            <w:ins w:id="143" w:author="Ruixin Wang (vivo)" w:date="2024-11-08T16:33:00Z" w16du:dateUtc="2024-11-08T08:33:00Z">
              <w:r w:rsidRPr="00BD4391">
                <w:rPr>
                  <w:rFonts w:cs="Arial"/>
                  <w:lang w:val="en-US" w:eastAsia="zh-CN"/>
                </w:rPr>
                <w:t xml:space="preserve">For ASCS: 0 or </w:t>
              </w:r>
              <w:r w:rsidRPr="00BD4391">
                <w:rPr>
                  <w:rFonts w:cs="Arial"/>
                  <w:lang w:val="en-US"/>
                </w:rPr>
                <w:t xml:space="preserve">1RB on each side of LP-WUS bandwidth </w:t>
              </w:r>
            </w:ins>
          </w:p>
          <w:p w14:paraId="1B22EB0B" w14:textId="77777777" w:rsidR="00407FB0" w:rsidRPr="00BD4391" w:rsidRDefault="00407FB0" w:rsidP="00FC4682">
            <w:pPr>
              <w:pStyle w:val="TAC"/>
              <w:numPr>
                <w:ilvl w:val="0"/>
                <w:numId w:val="17"/>
              </w:numPr>
              <w:jc w:val="left"/>
              <w:rPr>
                <w:ins w:id="144" w:author="Ruixin Wang (vivo)" w:date="2024-11-08T16:33:00Z" w16du:dateUtc="2024-11-08T08:33:00Z"/>
                <w:rFonts w:cs="Arial"/>
              </w:rPr>
            </w:pPr>
            <w:ins w:id="145" w:author="Ruixin Wang (vivo)" w:date="2024-11-08T16:33:00Z" w16du:dateUtc="2024-11-08T08:33:00Z">
              <w:r w:rsidRPr="00BD4391">
                <w:rPr>
                  <w:rFonts w:cs="Arial" w:hint="eastAsia"/>
                  <w:lang w:eastAsia="zh-CN"/>
                </w:rPr>
                <w:t>For ACS: 1/2/3/4 RB</w:t>
              </w:r>
            </w:ins>
          </w:p>
          <w:p w14:paraId="259FD805" w14:textId="77777777" w:rsidR="00407FB0" w:rsidRPr="00BD4391" w:rsidRDefault="00407FB0" w:rsidP="00FC4682">
            <w:pPr>
              <w:pStyle w:val="TAC"/>
              <w:rPr>
                <w:ins w:id="146" w:author="Ruixin Wang (vivo)" w:date="2024-11-08T16:33:00Z" w16du:dateUtc="2024-11-08T08:33:00Z"/>
                <w:rFonts w:cs="Arial"/>
                <w:lang w:eastAsia="zh-CN"/>
              </w:rPr>
            </w:pPr>
          </w:p>
        </w:tc>
      </w:tr>
      <w:tr w:rsidR="00407FB0" w:rsidRPr="00BD4391" w14:paraId="7F1AC818" w14:textId="77777777" w:rsidTr="00FC4682">
        <w:trPr>
          <w:trHeight w:val="20"/>
          <w:ins w:id="147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0DCD9" w14:textId="77777777" w:rsidR="00407FB0" w:rsidRPr="00BD4391" w:rsidRDefault="00407FB0" w:rsidP="00FC4682">
            <w:pPr>
              <w:pStyle w:val="TAC"/>
              <w:rPr>
                <w:ins w:id="148" w:author="Ruixin Wang (vivo)" w:date="2024-11-08T16:33:00Z" w16du:dateUtc="2024-11-08T08:33:00Z"/>
                <w:rFonts w:cs="Arial"/>
              </w:rPr>
            </w:pPr>
            <w:ins w:id="149" w:author="Ruixin Wang (vivo)" w:date="2024-11-08T16:33:00Z" w16du:dateUtc="2024-11-08T08:33:00Z">
              <w:r w:rsidRPr="00BD4391">
                <w:rPr>
                  <w:rFonts w:cs="Arial"/>
                </w:rPr>
                <w:t xml:space="preserve">Filter 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54353" w14:textId="77777777" w:rsidR="00407FB0" w:rsidRPr="00BD4391" w:rsidRDefault="00407FB0" w:rsidP="00FC4682">
            <w:pPr>
              <w:pStyle w:val="TAC"/>
              <w:numPr>
                <w:ilvl w:val="0"/>
                <w:numId w:val="18"/>
              </w:numPr>
              <w:jc w:val="left"/>
              <w:rPr>
                <w:ins w:id="150" w:author="Ruixin Wang (vivo)" w:date="2024-11-08T16:33:00Z" w16du:dateUtc="2024-11-08T08:33:00Z"/>
                <w:rFonts w:cs="Arial"/>
                <w:lang w:val="en-US" w:eastAsia="zh-CN"/>
              </w:rPr>
            </w:pPr>
            <w:proofErr w:type="gramStart"/>
            <w:ins w:id="151" w:author="Ruixin Wang (vivo)" w:date="2024-11-08T16:33:00Z" w16du:dateUtc="2024-11-08T08:33:00Z">
              <w:r w:rsidRPr="00BD4391">
                <w:rPr>
                  <w:rFonts w:cs="Arial"/>
                  <w:lang w:val="en-US"/>
                </w:rPr>
                <w:t>3th</w:t>
              </w:r>
              <w:proofErr w:type="gramEnd"/>
              <w:r w:rsidRPr="00BD4391">
                <w:rPr>
                  <w:rFonts w:cs="Arial"/>
                  <w:lang w:val="en-US"/>
                </w:rPr>
                <w:t xml:space="preserve">/5th Order lowpass Butterworth matching </w:t>
              </w:r>
              <w:r w:rsidRPr="00BD4391">
                <w:rPr>
                  <w:rFonts w:cs="Arial"/>
                  <w:lang w:val="en-US" w:eastAsia="zh-CN"/>
                </w:rPr>
                <w:t xml:space="preserve">fixed </w:t>
              </w:r>
              <w:r w:rsidRPr="00BD4391">
                <w:rPr>
                  <w:rFonts w:cs="Arial"/>
                  <w:lang w:val="en-US"/>
                </w:rPr>
                <w:t>3.96MHz RF bandwidth</w:t>
              </w:r>
              <w:r w:rsidRPr="00BD4391">
                <w:rPr>
                  <w:rFonts w:cs="Arial"/>
                  <w:lang w:val="en-US" w:eastAsia="zh-CN"/>
                </w:rPr>
                <w:t xml:space="preserve"> for 10MHz/20MHz case</w:t>
              </w:r>
            </w:ins>
          </w:p>
          <w:p w14:paraId="2514D538" w14:textId="77777777" w:rsidR="00407FB0" w:rsidRPr="00BD4391" w:rsidRDefault="00407FB0" w:rsidP="00FC4682">
            <w:pPr>
              <w:pStyle w:val="TAC"/>
              <w:numPr>
                <w:ilvl w:val="1"/>
                <w:numId w:val="18"/>
              </w:numPr>
              <w:jc w:val="left"/>
              <w:rPr>
                <w:ins w:id="152" w:author="Ruixin Wang (vivo)" w:date="2024-11-08T16:33:00Z" w16du:dateUtc="2024-11-08T08:33:00Z"/>
                <w:rFonts w:cs="Arial"/>
                <w:lang w:val="en-US" w:eastAsia="zh-CN"/>
              </w:rPr>
            </w:pPr>
            <w:ins w:id="153" w:author="Ruixin Wang (vivo)" w:date="2024-11-08T16:33:00Z" w16du:dateUtc="2024-11-08T08:33:00Z">
              <w:r w:rsidRPr="00BD4391">
                <w:rPr>
                  <w:rFonts w:cs="Arial" w:hint="eastAsia"/>
                  <w:lang w:val="en-US" w:eastAsia="zh-CN"/>
                </w:rPr>
                <w:t>O</w:t>
              </w:r>
              <w:r w:rsidRPr="00BD4391">
                <w:rPr>
                  <w:rFonts w:cs="Arial"/>
                  <w:lang w:val="en-US" w:eastAsia="zh-CN"/>
                </w:rPr>
                <w:t xml:space="preserve">ther </w:t>
              </w:r>
              <w:proofErr w:type="gramStart"/>
              <w:r w:rsidRPr="00BD4391">
                <w:rPr>
                  <w:rFonts w:cs="Arial"/>
                  <w:lang w:val="en-US" w:eastAsia="zh-CN"/>
                </w:rPr>
                <w:t>order</w:t>
              </w:r>
              <w:proofErr w:type="gramEnd"/>
              <w:r w:rsidRPr="00BD4391">
                <w:rPr>
                  <w:rFonts w:cs="Arial"/>
                  <w:lang w:val="en-US" w:eastAsia="zh-CN"/>
                </w:rPr>
                <w:t xml:space="preserve"> lowpass filter is not precluded</w:t>
              </w:r>
            </w:ins>
          </w:p>
          <w:p w14:paraId="2B4487CF" w14:textId="77777777" w:rsidR="00407FB0" w:rsidRPr="00BD4391" w:rsidRDefault="00407FB0" w:rsidP="00FC4682">
            <w:pPr>
              <w:pStyle w:val="TAC"/>
              <w:numPr>
                <w:ilvl w:val="0"/>
                <w:numId w:val="18"/>
              </w:numPr>
              <w:jc w:val="left"/>
              <w:rPr>
                <w:ins w:id="154" w:author="Ruixin Wang (vivo)" w:date="2024-11-08T16:33:00Z" w16du:dateUtc="2024-11-08T08:33:00Z"/>
                <w:rFonts w:cs="Arial"/>
                <w:lang w:val="en-US" w:eastAsia="zh-CN"/>
              </w:rPr>
            </w:pPr>
            <w:ins w:id="155" w:author="Ruixin Wang (vivo)" w:date="2024-11-08T16:33:00Z" w16du:dateUtc="2024-11-08T08:33:00Z">
              <w:r w:rsidRPr="00BD4391">
                <w:rPr>
                  <w:rFonts w:cs="Arial"/>
                  <w:lang w:val="en-US" w:eastAsia="zh-CN"/>
                </w:rPr>
                <w:t>The filter bandwidth is adapted with actual WUS RBs, for 5MHz case</w:t>
              </w:r>
            </w:ins>
          </w:p>
        </w:tc>
      </w:tr>
      <w:tr w:rsidR="00407FB0" w:rsidRPr="00BD4391" w14:paraId="5049E3D9" w14:textId="77777777" w:rsidTr="00FC4682">
        <w:trPr>
          <w:trHeight w:val="20"/>
          <w:ins w:id="156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B2DE4" w14:textId="77777777" w:rsidR="00407FB0" w:rsidRPr="00BD4391" w:rsidRDefault="00407FB0" w:rsidP="00FC4682">
            <w:pPr>
              <w:pStyle w:val="TAC"/>
              <w:rPr>
                <w:ins w:id="157" w:author="Ruixin Wang (vivo)" w:date="2024-11-08T16:33:00Z" w16du:dateUtc="2024-11-08T08:33:00Z"/>
                <w:rFonts w:cs="Arial"/>
              </w:rPr>
            </w:pPr>
            <w:ins w:id="158" w:author="Ruixin Wang (vivo)" w:date="2024-11-08T16:33:00Z" w16du:dateUtc="2024-11-08T08:33:00Z">
              <w:r w:rsidRPr="00BD4391">
                <w:t>ASCS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C5055" w14:textId="77777777" w:rsidR="00407FB0" w:rsidRPr="00BD4391" w:rsidRDefault="00407FB0" w:rsidP="00FC4682">
            <w:pPr>
              <w:pStyle w:val="TAL"/>
              <w:jc w:val="center"/>
              <w:rPr>
                <w:ins w:id="159" w:author="Ruixin Wang (vivo)" w:date="2024-11-08T16:33:00Z" w16du:dateUtc="2024-11-08T08:33:00Z"/>
                <w:rFonts w:ascii="Times New Roman" w:hAnsi="Times New Roman"/>
                <w:sz w:val="20"/>
                <w:lang w:val="en-US"/>
              </w:rPr>
            </w:pPr>
            <w:ins w:id="160" w:author="Ruixin Wang (vivo)" w:date="2024-11-08T16:33:00Z" w16du:dateUtc="2024-11-08T08:33:00Z">
              <w:r w:rsidRPr="00BD4391">
                <w:rPr>
                  <w:lang w:val="en-US"/>
                </w:rPr>
                <w:t xml:space="preserve">PDSCH mapped on RBs not used for LP-WUS and Guard </w:t>
              </w:r>
              <w:proofErr w:type="gramStart"/>
              <w:r w:rsidRPr="00BD4391">
                <w:rPr>
                  <w:lang w:val="en-US"/>
                </w:rPr>
                <w:t>RB;</w:t>
              </w:r>
              <w:proofErr w:type="gramEnd"/>
            </w:ins>
          </w:p>
          <w:p w14:paraId="60C291D0" w14:textId="77777777" w:rsidR="00407FB0" w:rsidRPr="00BD4391" w:rsidRDefault="00407FB0" w:rsidP="00FC4682">
            <w:pPr>
              <w:pStyle w:val="TAL"/>
              <w:jc w:val="center"/>
              <w:rPr>
                <w:ins w:id="161" w:author="Ruixin Wang (vivo)" w:date="2024-11-08T16:33:00Z" w16du:dateUtc="2024-11-08T08:33:00Z"/>
                <w:rFonts w:ascii="Times New Roman" w:hAnsi="Times New Roman"/>
                <w:sz w:val="20"/>
                <w:lang w:val="en-US"/>
              </w:rPr>
            </w:pPr>
            <w:ins w:id="162" w:author="Ruixin Wang (vivo)" w:date="2024-11-08T16:33:00Z" w16du:dateUtc="2024-11-08T08:33:00Z">
              <w:r w:rsidRPr="00BD4391">
                <w:rPr>
                  <w:lang w:val="en-US"/>
                </w:rPr>
                <w:t>EPRE of PDSCH /EPRE of LP-WUS = 0 dB</w:t>
              </w:r>
            </w:ins>
          </w:p>
          <w:p w14:paraId="2360B699" w14:textId="77777777" w:rsidR="00407FB0" w:rsidRPr="00BD4391" w:rsidRDefault="00407FB0" w:rsidP="00FC4682">
            <w:pPr>
              <w:pStyle w:val="TAC"/>
              <w:rPr>
                <w:ins w:id="163" w:author="Ruixin Wang (vivo)" w:date="2024-11-08T16:33:00Z" w16du:dateUtc="2024-11-08T08:33:00Z"/>
                <w:rFonts w:cs="Arial"/>
                <w:lang w:val="en-US"/>
              </w:rPr>
            </w:pPr>
            <w:ins w:id="164" w:author="Ruixin Wang (vivo)" w:date="2024-11-08T16:33:00Z" w16du:dateUtc="2024-11-08T08:33:00Z">
              <w:r w:rsidRPr="00BD4391">
                <w:rPr>
                  <w:rFonts w:ascii="Times New Roman" w:hAnsi="Times New Roman"/>
                  <w:sz w:val="20"/>
                  <w:lang w:val="en-US"/>
                </w:rPr>
                <w:t>Same PSD with WUS signal</w:t>
              </w:r>
            </w:ins>
          </w:p>
        </w:tc>
      </w:tr>
      <w:tr w:rsidR="00407FB0" w:rsidRPr="00BD4391" w14:paraId="61452CF4" w14:textId="77777777" w:rsidTr="00FC4682">
        <w:trPr>
          <w:trHeight w:val="20"/>
          <w:ins w:id="165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6D49F" w14:textId="77777777" w:rsidR="00407FB0" w:rsidRPr="00BD4391" w:rsidRDefault="00407FB0" w:rsidP="00FC4682">
            <w:pPr>
              <w:pStyle w:val="TAC"/>
              <w:rPr>
                <w:ins w:id="166" w:author="Ruixin Wang (vivo)" w:date="2024-11-08T16:33:00Z" w16du:dateUtc="2024-11-08T08:33:00Z"/>
                <w:rFonts w:cs="Arial"/>
              </w:rPr>
            </w:pPr>
            <w:ins w:id="167" w:author="Ruixin Wang (vivo)" w:date="2024-11-08T16:33:00Z" w16du:dateUtc="2024-11-08T08:33:00Z">
              <w:r w:rsidRPr="00BD4391">
                <w:t>ACS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7BAF8" w14:textId="77777777" w:rsidR="00407FB0" w:rsidRPr="00BD4391" w:rsidRDefault="00407FB0" w:rsidP="00FC4682">
            <w:pPr>
              <w:pStyle w:val="TAL"/>
              <w:jc w:val="center"/>
              <w:rPr>
                <w:ins w:id="168" w:author="Ruixin Wang (vivo)" w:date="2024-11-08T16:33:00Z" w16du:dateUtc="2024-11-08T08:33:00Z"/>
                <w:rFonts w:ascii="Times New Roman" w:hAnsi="Times New Roman"/>
                <w:sz w:val="20"/>
                <w:lang w:val="en-US"/>
              </w:rPr>
            </w:pPr>
            <w:ins w:id="169" w:author="Ruixin Wang (vivo)" w:date="2024-11-08T16:33:00Z" w16du:dateUtc="2024-11-08T08:33:00Z">
              <w:r w:rsidRPr="00BD4391">
                <w:rPr>
                  <w:lang w:val="en-US"/>
                </w:rPr>
                <w:t xml:space="preserve">PDSCH mapped on </w:t>
              </w:r>
              <w:r w:rsidRPr="00BD4391">
                <w:rPr>
                  <w:lang w:val="en-US" w:eastAsia="zh-CN"/>
                </w:rPr>
                <w:t xml:space="preserve">interference </w:t>
              </w:r>
              <w:r w:rsidRPr="00BD4391">
                <w:rPr>
                  <w:lang w:val="en-US"/>
                </w:rPr>
                <w:t>RBs (1</w:t>
              </w:r>
              <w:r w:rsidRPr="00BD4391">
                <w:rPr>
                  <w:lang w:val="en-US" w:eastAsia="zh-CN"/>
                </w:rPr>
                <w:t>1</w:t>
              </w:r>
              <w:r w:rsidRPr="00BD4391">
                <w:rPr>
                  <w:lang w:val="en-US"/>
                </w:rPr>
                <w:t>RB</w:t>
              </w:r>
              <w:r w:rsidRPr="00BD4391">
                <w:rPr>
                  <w:lang w:val="en-US" w:eastAsia="zh-CN"/>
                </w:rPr>
                <w:t xml:space="preserve"> for </w:t>
              </w:r>
              <w:r w:rsidRPr="00BD4391">
                <w:rPr>
                  <w:lang w:val="en-US"/>
                </w:rPr>
                <w:t>5MHz</w:t>
              </w:r>
              <w:r w:rsidRPr="00BD4391">
                <w:rPr>
                  <w:lang w:val="en-US" w:eastAsia="zh-CN"/>
                </w:rPr>
                <w:t xml:space="preserve"> CBW</w:t>
              </w:r>
              <w:r w:rsidRPr="00BD4391">
                <w:rPr>
                  <w:lang w:val="en-US"/>
                </w:rPr>
                <w:t xml:space="preserve">), one </w:t>
              </w:r>
              <w:proofErr w:type="gramStart"/>
              <w:r w:rsidRPr="00BD4391">
                <w:rPr>
                  <w:lang w:val="en-US"/>
                </w:rPr>
                <w:t>side;</w:t>
              </w:r>
              <w:proofErr w:type="gramEnd"/>
            </w:ins>
          </w:p>
          <w:p w14:paraId="059C8275" w14:textId="77777777" w:rsidR="00407FB0" w:rsidRPr="00BD4391" w:rsidRDefault="00407FB0" w:rsidP="00FC4682">
            <w:pPr>
              <w:pStyle w:val="TAL"/>
              <w:jc w:val="center"/>
              <w:rPr>
                <w:ins w:id="170" w:author="Ruixin Wang (vivo)" w:date="2024-11-08T16:33:00Z" w16du:dateUtc="2024-11-08T08:33:00Z"/>
                <w:lang w:val="en-US"/>
              </w:rPr>
            </w:pPr>
            <w:ins w:id="171" w:author="Ruixin Wang (vivo)" w:date="2024-11-08T16:33:00Z" w16du:dateUtc="2024-11-08T08:33:00Z">
              <w:r w:rsidRPr="00BD4391">
                <w:rPr>
                  <w:lang w:val="en-US"/>
                </w:rPr>
                <w:t xml:space="preserve">EPRE of PDSCH /EPRE of </w:t>
              </w:r>
              <w:r w:rsidRPr="00BD4391">
                <w:rPr>
                  <w:lang w:val="en-US" w:eastAsia="zh-CN"/>
                </w:rPr>
                <w:t xml:space="preserve">in-band </w:t>
              </w:r>
              <w:r w:rsidRPr="00BD4391">
                <w:rPr>
                  <w:lang w:val="en-US"/>
                </w:rPr>
                <w:t>LP-WUS = [20~33] dB</w:t>
              </w:r>
            </w:ins>
          </w:p>
          <w:p w14:paraId="6045651E" w14:textId="77777777" w:rsidR="00407FB0" w:rsidRPr="00BD4391" w:rsidRDefault="00407FB0" w:rsidP="00FC4682">
            <w:pPr>
              <w:pStyle w:val="TAL"/>
              <w:jc w:val="center"/>
              <w:rPr>
                <w:ins w:id="172" w:author="Ruixin Wang (vivo)" w:date="2024-11-08T16:33:00Z" w16du:dateUtc="2024-11-08T08:33:00Z"/>
                <w:rFonts w:ascii="Times New Roman" w:hAnsi="Times New Roman"/>
                <w:sz w:val="20"/>
                <w:lang w:val="en-US" w:eastAsia="zh-CN"/>
              </w:rPr>
            </w:pPr>
            <w:ins w:id="173" w:author="Ruixin Wang (vivo)" w:date="2024-11-08T16:33:00Z" w16du:dateUtc="2024-11-08T08:33:00Z">
              <w:r w:rsidRPr="00BD4391">
                <w:rPr>
                  <w:rFonts w:hint="eastAsia"/>
                  <w:lang w:val="en-US"/>
                </w:rPr>
                <w:t>N</w:t>
              </w:r>
              <w:r w:rsidRPr="00BD4391">
                <w:rPr>
                  <w:lang w:val="en-US"/>
                </w:rPr>
                <w:t>OTE: decide the interference level depending on SNR</w:t>
              </w:r>
            </w:ins>
          </w:p>
        </w:tc>
      </w:tr>
      <w:tr w:rsidR="00407FB0" w:rsidRPr="00BD4391" w14:paraId="1D045398" w14:textId="77777777" w:rsidTr="00FC4682">
        <w:trPr>
          <w:trHeight w:val="20"/>
          <w:ins w:id="174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A6C8D" w14:textId="77777777" w:rsidR="00407FB0" w:rsidRPr="00BD4391" w:rsidRDefault="00407FB0" w:rsidP="00FC4682">
            <w:pPr>
              <w:pStyle w:val="TAC"/>
              <w:rPr>
                <w:ins w:id="175" w:author="Ruixin Wang (vivo)" w:date="2024-11-08T16:33:00Z" w16du:dateUtc="2024-11-08T08:33:00Z"/>
                <w:lang w:eastAsia="zh-CN"/>
              </w:rPr>
            </w:pPr>
            <w:ins w:id="176" w:author="Ruixin Wang (vivo)" w:date="2024-11-08T16:33:00Z" w16du:dateUtc="2024-11-08T08:33:00Z">
              <w:r w:rsidRPr="00BD4391">
                <w:rPr>
                  <w:lang w:eastAsia="zh-CN"/>
                </w:rPr>
                <w:t>W</w:t>
              </w:r>
              <w:r w:rsidRPr="00BD4391">
                <w:rPr>
                  <w:rFonts w:hint="eastAsia"/>
                  <w:lang w:eastAsia="zh-CN"/>
                </w:rPr>
                <w:t>anted signal level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323E2" w14:textId="77777777" w:rsidR="00407FB0" w:rsidRPr="00BD4391" w:rsidRDefault="00407FB0" w:rsidP="00FC4682">
            <w:pPr>
              <w:pStyle w:val="TAL"/>
              <w:jc w:val="center"/>
              <w:rPr>
                <w:ins w:id="177" w:author="Ruixin Wang (vivo)" w:date="2024-11-08T16:33:00Z" w16du:dateUtc="2024-11-08T08:33:00Z"/>
                <w:lang w:val="en-US" w:eastAsia="zh-CN"/>
              </w:rPr>
            </w:pPr>
            <w:ins w:id="178" w:author="Ruixin Wang (vivo)" w:date="2024-11-08T16:33:00Z" w16du:dateUtc="2024-11-08T08:33:00Z">
              <w:r w:rsidRPr="00BD4391">
                <w:rPr>
                  <w:lang w:val="en-US" w:eastAsia="zh-CN"/>
                </w:rPr>
                <w:t>For ACS, REFSENS + 14 dB for LP-WUS</w:t>
              </w:r>
            </w:ins>
          </w:p>
        </w:tc>
      </w:tr>
      <w:tr w:rsidR="00407FB0" w:rsidRPr="00BD4391" w14:paraId="66C4544C" w14:textId="77777777" w:rsidTr="00FC4682">
        <w:trPr>
          <w:trHeight w:val="20"/>
          <w:ins w:id="179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7B46D" w14:textId="77777777" w:rsidR="00407FB0" w:rsidRPr="00BD4391" w:rsidRDefault="00407FB0" w:rsidP="00FC4682">
            <w:pPr>
              <w:pStyle w:val="TAC"/>
              <w:rPr>
                <w:ins w:id="180" w:author="Ruixin Wang (vivo)" w:date="2024-11-08T16:33:00Z" w16du:dateUtc="2024-11-08T08:33:00Z"/>
                <w:rFonts w:cs="Arial"/>
                <w:lang w:eastAsia="zh-CN"/>
              </w:rPr>
            </w:pPr>
            <w:ins w:id="181" w:author="Ruixin Wang (vivo)" w:date="2024-11-08T16:33:00Z" w16du:dateUtc="2024-11-08T08:33:00Z">
              <w:r w:rsidRPr="00BD4391">
                <w:rPr>
                  <w:rFonts w:cs="Arial"/>
                  <w:lang w:eastAsia="zh-CN"/>
                </w:rPr>
                <w:t>S</w:t>
              </w:r>
              <w:r w:rsidRPr="00BD4391">
                <w:rPr>
                  <w:rFonts w:cs="Arial" w:hint="eastAsia"/>
                  <w:lang w:eastAsia="zh-CN"/>
                </w:rPr>
                <w:t>ampling rate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19B02" w14:textId="77777777" w:rsidR="00407FB0" w:rsidRPr="00BD4391" w:rsidRDefault="00407FB0" w:rsidP="00FC4682">
            <w:pPr>
              <w:pStyle w:val="TAC"/>
              <w:rPr>
                <w:ins w:id="182" w:author="Ruixin Wang (vivo)" w:date="2024-11-08T16:33:00Z" w16du:dateUtc="2024-11-08T08:33:00Z"/>
              </w:rPr>
            </w:pPr>
            <w:ins w:id="183" w:author="Ruixin Wang (vivo)" w:date="2024-11-08T16:33:00Z" w16du:dateUtc="2024-11-08T08:33:00Z">
              <w:r w:rsidRPr="00BD4391">
                <w:t>7.68MHz</w:t>
              </w:r>
            </w:ins>
          </w:p>
        </w:tc>
      </w:tr>
      <w:tr w:rsidR="00407FB0" w:rsidRPr="00BD4391" w14:paraId="25B0193F" w14:textId="77777777" w:rsidTr="00FC4682">
        <w:trPr>
          <w:trHeight w:val="20"/>
          <w:ins w:id="184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2C6C5" w14:textId="77777777" w:rsidR="00407FB0" w:rsidRPr="00BD4391" w:rsidRDefault="00407FB0" w:rsidP="00FC4682">
            <w:pPr>
              <w:pStyle w:val="TAC"/>
              <w:rPr>
                <w:ins w:id="185" w:author="Ruixin Wang (vivo)" w:date="2024-11-08T16:33:00Z" w16du:dateUtc="2024-11-08T08:33:00Z"/>
                <w:rFonts w:cs="Arial"/>
              </w:rPr>
            </w:pPr>
            <w:ins w:id="186" w:author="Ruixin Wang (vivo)" w:date="2024-11-08T16:33:00Z" w16du:dateUtc="2024-11-08T08:33:00Z">
              <w:r w:rsidRPr="00BD4391">
                <w:rPr>
                  <w:rFonts w:cs="Arial"/>
                </w:rPr>
                <w:t>ADC bit width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04144" w14:textId="77777777" w:rsidR="00407FB0" w:rsidRPr="00BD4391" w:rsidRDefault="00407FB0" w:rsidP="00FC4682">
            <w:pPr>
              <w:pStyle w:val="TAC"/>
              <w:rPr>
                <w:ins w:id="187" w:author="Ruixin Wang (vivo)" w:date="2024-11-08T16:33:00Z" w16du:dateUtc="2024-11-08T08:33:00Z"/>
                <w:lang w:val="en-US" w:eastAsia="zh-CN"/>
              </w:rPr>
            </w:pPr>
            <w:ins w:id="188" w:author="Ruixin Wang (vivo)" w:date="2024-11-08T16:33:00Z" w16du:dateUtc="2024-11-08T08:33:00Z">
              <w:r w:rsidRPr="00BD4391">
                <w:rPr>
                  <w:rFonts w:hint="eastAsia"/>
                  <w:lang w:val="en-US" w:eastAsia="zh-CN"/>
                </w:rPr>
                <w:t>4/</w:t>
              </w:r>
              <w:r w:rsidRPr="00BD4391">
                <w:rPr>
                  <w:lang w:val="en-US" w:eastAsia="zh-CN"/>
                </w:rPr>
                <w:t>8</w:t>
              </w:r>
              <w:r w:rsidRPr="00BD4391">
                <w:rPr>
                  <w:lang w:val="en-US"/>
                </w:rPr>
                <w:t xml:space="preserve"> bits ADC for ASCS</w:t>
              </w:r>
              <w:r w:rsidRPr="00BD4391">
                <w:rPr>
                  <w:lang w:val="en-US" w:eastAsia="zh-CN"/>
                </w:rPr>
                <w:t>/ACS</w:t>
              </w:r>
            </w:ins>
          </w:p>
          <w:p w14:paraId="4E04B567" w14:textId="77777777" w:rsidR="00407FB0" w:rsidRPr="00BD4391" w:rsidRDefault="00407FB0" w:rsidP="00FC4682">
            <w:pPr>
              <w:pStyle w:val="TAC"/>
              <w:rPr>
                <w:ins w:id="189" w:author="Ruixin Wang (vivo)" w:date="2024-11-08T16:33:00Z" w16du:dateUtc="2024-11-08T08:33:00Z"/>
                <w:rFonts w:cs="Arial"/>
                <w:lang w:val="en-US"/>
              </w:rPr>
            </w:pPr>
            <w:ins w:id="190" w:author="Ruixin Wang (vivo)" w:date="2024-11-08T16:33:00Z" w16du:dateUtc="2024-11-08T08:33:00Z">
              <w:r w:rsidRPr="00BD4391">
                <w:rPr>
                  <w:rFonts w:eastAsiaTheme="minorEastAsia" w:hint="eastAsia"/>
                  <w:szCs w:val="24"/>
                  <w:lang w:val="en-US" w:eastAsia="zh-CN"/>
                </w:rPr>
                <w:t>E</w:t>
              </w:r>
              <w:r w:rsidRPr="00BD4391">
                <w:rPr>
                  <w:rFonts w:eastAsiaTheme="minorEastAsia"/>
                  <w:szCs w:val="24"/>
                  <w:lang w:val="en-US" w:eastAsia="zh-CN"/>
                </w:rPr>
                <w:t>ncourage companies to provide simulation results with both options for comparison</w:t>
              </w:r>
            </w:ins>
          </w:p>
        </w:tc>
      </w:tr>
      <w:tr w:rsidR="00407FB0" w:rsidRPr="00BD4391" w14:paraId="3AA5A785" w14:textId="77777777" w:rsidTr="00FC4682">
        <w:trPr>
          <w:trHeight w:val="20"/>
          <w:ins w:id="191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53DC8" w14:textId="77777777" w:rsidR="00407FB0" w:rsidRPr="00BD4391" w:rsidRDefault="00407FB0" w:rsidP="00FC4682">
            <w:pPr>
              <w:pStyle w:val="TAC"/>
              <w:rPr>
                <w:ins w:id="192" w:author="Ruixin Wang (vivo)" w:date="2024-11-08T16:33:00Z" w16du:dateUtc="2024-11-08T08:33:00Z"/>
                <w:rFonts w:cs="Arial"/>
              </w:rPr>
            </w:pPr>
            <w:ins w:id="193" w:author="Ruixin Wang (vivo)" w:date="2024-11-08T16:33:00Z" w16du:dateUtc="2024-11-08T08:33:00Z">
              <w:r w:rsidRPr="00BD4391">
                <w:rPr>
                  <w:rFonts w:cs="Arial"/>
                </w:rPr>
                <w:t>Phase noise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00ED3" w14:textId="5DB592A0" w:rsidR="00407FB0" w:rsidRPr="00BD4391" w:rsidRDefault="00407FB0" w:rsidP="00FC4682">
            <w:pPr>
              <w:pStyle w:val="TAC"/>
              <w:rPr>
                <w:ins w:id="194" w:author="Ruixin Wang (vivo)" w:date="2024-11-08T16:33:00Z" w16du:dateUtc="2024-11-08T08:33:00Z"/>
                <w:rFonts w:cs="Arial"/>
                <w:lang w:eastAsia="zh-CN"/>
              </w:rPr>
            </w:pPr>
            <w:ins w:id="195" w:author="Ruixin Wang (vivo)" w:date="2024-11-08T16:33:00Z" w16du:dateUtc="2024-11-08T08:33:00Z">
              <w:r>
                <w:rPr>
                  <w:rFonts w:cs="Arial"/>
                  <w:lang w:eastAsia="zh-CN"/>
                </w:rPr>
                <w:t>C</w:t>
              </w:r>
              <w:r>
                <w:rPr>
                  <w:rFonts w:cs="Arial" w:hint="eastAsia"/>
                  <w:lang w:eastAsia="zh-CN"/>
                </w:rPr>
                <w:t xml:space="preserve">an be considered, detailed model </w:t>
              </w:r>
            </w:ins>
            <w:ins w:id="196" w:author="Ruixin Wang (vivo)" w:date="2024-11-08T16:34:00Z" w16du:dateUtc="2024-11-08T08:34:00Z">
              <w:r>
                <w:rPr>
                  <w:rFonts w:cs="Arial" w:hint="eastAsia"/>
                  <w:lang w:eastAsia="zh-CN"/>
                </w:rPr>
                <w:t>FFS</w:t>
              </w:r>
            </w:ins>
          </w:p>
        </w:tc>
      </w:tr>
      <w:tr w:rsidR="00407FB0" w:rsidRPr="00BD4391" w14:paraId="686C81AD" w14:textId="77777777" w:rsidTr="00FC4682">
        <w:trPr>
          <w:trHeight w:val="20"/>
          <w:ins w:id="197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85E54" w14:textId="77777777" w:rsidR="00407FB0" w:rsidRPr="00BD4391" w:rsidRDefault="00407FB0" w:rsidP="00FC4682">
            <w:pPr>
              <w:pStyle w:val="TAC"/>
              <w:rPr>
                <w:ins w:id="198" w:author="Ruixin Wang (vivo)" w:date="2024-11-08T16:33:00Z" w16du:dateUtc="2024-11-08T08:33:00Z"/>
                <w:rFonts w:cs="Arial"/>
              </w:rPr>
            </w:pPr>
            <w:ins w:id="199" w:author="Ruixin Wang (vivo)" w:date="2024-11-08T16:33:00Z" w16du:dateUtc="2024-11-08T08:33:00Z">
              <w:r w:rsidRPr="00BD4391">
                <w:rPr>
                  <w:rFonts w:cs="Arial"/>
                  <w:szCs w:val="18"/>
                  <w:lang w:val="en-US" w:eastAsia="zh-CN"/>
                </w:rPr>
                <w:t>Non-linearities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77B28" w14:textId="77777777" w:rsidR="00407FB0" w:rsidRPr="00BD4391" w:rsidRDefault="00407FB0" w:rsidP="00FC4682">
            <w:pPr>
              <w:pStyle w:val="TAC"/>
              <w:rPr>
                <w:ins w:id="200" w:author="Ruixin Wang (vivo)" w:date="2024-11-08T16:33:00Z" w16du:dateUtc="2024-11-08T08:33:00Z"/>
                <w:rFonts w:cs="Arial"/>
              </w:rPr>
            </w:pPr>
            <w:ins w:id="201" w:author="Ruixin Wang (vivo)" w:date="2024-11-08T16:33:00Z" w16du:dateUtc="2024-11-08T08:33:00Z">
              <w:r w:rsidRPr="00BD4391">
                <w:rPr>
                  <w:rFonts w:cs="Arial"/>
                  <w:szCs w:val="18"/>
                  <w:lang w:val="en-US" w:eastAsia="zh-CN"/>
                </w:rPr>
                <w:t>Not modelled</w:t>
              </w:r>
            </w:ins>
          </w:p>
        </w:tc>
      </w:tr>
      <w:tr w:rsidR="00407FB0" w:rsidRPr="00BD4391" w14:paraId="6F47211D" w14:textId="77777777" w:rsidTr="00FC4682">
        <w:trPr>
          <w:trHeight w:val="20"/>
          <w:ins w:id="202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7B0A7" w14:textId="77777777" w:rsidR="00407FB0" w:rsidRPr="00BD4391" w:rsidRDefault="00407FB0" w:rsidP="00FC4682">
            <w:pPr>
              <w:pStyle w:val="TAC"/>
              <w:rPr>
                <w:ins w:id="203" w:author="Ruixin Wang (vivo)" w:date="2024-11-08T16:33:00Z" w16du:dateUtc="2024-11-08T08:33:00Z"/>
                <w:rFonts w:cs="Arial"/>
              </w:rPr>
            </w:pPr>
            <w:ins w:id="204" w:author="Ruixin Wang (vivo)" w:date="2024-11-08T16:33:00Z" w16du:dateUtc="2024-11-08T08:33:00Z">
              <w:r w:rsidRPr="00BD4391">
                <w:rPr>
                  <w:rFonts w:cs="Arial"/>
                </w:rPr>
                <w:t>Power boosting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0B23D" w14:textId="77777777" w:rsidR="00407FB0" w:rsidRPr="00BD4391" w:rsidRDefault="00407FB0" w:rsidP="00FC4682">
            <w:pPr>
              <w:pStyle w:val="TAC"/>
              <w:rPr>
                <w:ins w:id="205" w:author="Ruixin Wang (vivo)" w:date="2024-11-08T16:33:00Z" w16du:dateUtc="2024-11-08T08:33:00Z"/>
                <w:rFonts w:cs="Arial"/>
                <w:lang w:val="en-US"/>
              </w:rPr>
            </w:pPr>
            <w:ins w:id="206" w:author="Ruixin Wang (vivo)" w:date="2024-11-08T16:33:00Z" w16du:dateUtc="2024-11-08T08:33:00Z">
              <w:r w:rsidRPr="00BD4391">
                <w:rPr>
                  <w:rFonts w:cs="Arial"/>
                  <w:lang w:val="en-US"/>
                </w:rPr>
                <w:t>EPRE ratio: 0</w:t>
              </w:r>
              <w:r w:rsidRPr="00BD4391">
                <w:rPr>
                  <w:rFonts w:cs="Arial"/>
                  <w:lang w:val="en-US" w:eastAsia="zh-CN"/>
                </w:rPr>
                <w:t>dB/3dB</w:t>
              </w:r>
              <w:r w:rsidRPr="00BD4391">
                <w:rPr>
                  <w:rFonts w:cs="Arial"/>
                  <w:lang w:val="en-US"/>
                </w:rPr>
                <w:t xml:space="preserve"> for OOK-1/OOK-4</w:t>
              </w:r>
            </w:ins>
          </w:p>
          <w:p w14:paraId="1CC29126" w14:textId="77777777" w:rsidR="00407FB0" w:rsidRPr="00BD4391" w:rsidRDefault="00407FB0" w:rsidP="00FC4682">
            <w:pPr>
              <w:pStyle w:val="TAC"/>
              <w:rPr>
                <w:ins w:id="207" w:author="Ruixin Wang (vivo)" w:date="2024-11-08T16:33:00Z" w16du:dateUtc="2024-11-08T08:33:00Z"/>
                <w:rFonts w:cs="Arial"/>
                <w:lang w:val="en-US"/>
              </w:rPr>
            </w:pPr>
            <w:ins w:id="208" w:author="Ruixin Wang (vivo)" w:date="2024-11-08T16:33:00Z" w16du:dateUtc="2024-11-08T08:33:00Z">
              <w:r w:rsidRPr="00BD4391">
                <w:rPr>
                  <w:rFonts w:cs="Arial" w:hint="eastAsia"/>
                  <w:lang w:val="en-US"/>
                </w:rPr>
                <w:t>N</w:t>
              </w:r>
              <w:r w:rsidRPr="00BD4391">
                <w:rPr>
                  <w:rFonts w:cs="Arial"/>
                  <w:lang w:val="en-US"/>
                </w:rPr>
                <w:t>OTE: 3dB is optional for simulation</w:t>
              </w:r>
            </w:ins>
          </w:p>
        </w:tc>
      </w:tr>
      <w:tr w:rsidR="00407FB0" w:rsidRPr="00BD4391" w14:paraId="479C9821" w14:textId="77777777" w:rsidTr="00FC4682">
        <w:trPr>
          <w:trHeight w:val="20"/>
          <w:ins w:id="209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4C39" w14:textId="77777777" w:rsidR="00407FB0" w:rsidRPr="00BD4391" w:rsidRDefault="00407FB0" w:rsidP="00FC4682">
            <w:pPr>
              <w:pStyle w:val="TAC"/>
              <w:rPr>
                <w:ins w:id="210" w:author="Ruixin Wang (vivo)" w:date="2024-11-08T16:33:00Z" w16du:dateUtc="2024-11-08T08:33:00Z"/>
                <w:rFonts w:cs="Arial"/>
              </w:rPr>
            </w:pPr>
            <w:ins w:id="211" w:author="Ruixin Wang (vivo)" w:date="2024-11-08T16:33:00Z" w16du:dateUtc="2024-11-08T08:33:00Z">
              <w:r w:rsidRPr="00BD4391">
                <w:rPr>
                  <w:rFonts w:cs="Arial"/>
                </w:rPr>
                <w:t>Channel Model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EF5C3" w14:textId="77777777" w:rsidR="00407FB0" w:rsidRPr="00BD4391" w:rsidRDefault="00407FB0" w:rsidP="00FC4682">
            <w:pPr>
              <w:pStyle w:val="TAC"/>
              <w:rPr>
                <w:ins w:id="212" w:author="Ruixin Wang (vivo)" w:date="2024-11-08T16:33:00Z" w16du:dateUtc="2024-11-08T08:33:00Z"/>
                <w:rFonts w:cs="Arial"/>
                <w:lang w:val="en-US"/>
              </w:rPr>
            </w:pPr>
            <w:ins w:id="213" w:author="Ruixin Wang (vivo)" w:date="2024-11-08T16:33:00Z" w16du:dateUtc="2024-11-08T08:33:00Z">
              <w:r w:rsidRPr="00BD4391">
                <w:rPr>
                  <w:rFonts w:cs="Arial"/>
                  <w:lang w:val="en-US"/>
                </w:rPr>
                <w:t xml:space="preserve">Option 1: TDL-C 300 </w:t>
              </w:r>
            </w:ins>
          </w:p>
          <w:p w14:paraId="0736DF28" w14:textId="77777777" w:rsidR="00407FB0" w:rsidRPr="00BD4391" w:rsidRDefault="00407FB0" w:rsidP="00FC4682">
            <w:pPr>
              <w:pStyle w:val="TAC"/>
              <w:rPr>
                <w:ins w:id="214" w:author="Ruixin Wang (vivo)" w:date="2024-11-08T16:33:00Z" w16du:dateUtc="2024-11-08T08:33:00Z"/>
                <w:rFonts w:cs="Arial"/>
                <w:lang w:val="en-US"/>
              </w:rPr>
            </w:pPr>
            <w:ins w:id="215" w:author="Ruixin Wang (vivo)" w:date="2024-11-08T16:33:00Z" w16du:dateUtc="2024-11-08T08:33:00Z">
              <w:r w:rsidRPr="00BD4391">
                <w:rPr>
                  <w:rFonts w:cs="Arial"/>
                  <w:lang w:val="en-US"/>
                </w:rPr>
                <w:t>Option 2: AWGN</w:t>
              </w:r>
            </w:ins>
          </w:p>
          <w:p w14:paraId="5F1BC68A" w14:textId="77777777" w:rsidR="00407FB0" w:rsidRPr="00BD4391" w:rsidRDefault="00407FB0" w:rsidP="00FC4682">
            <w:pPr>
              <w:pStyle w:val="TAC"/>
              <w:rPr>
                <w:ins w:id="216" w:author="Ruixin Wang (vivo)" w:date="2024-11-08T16:33:00Z" w16du:dateUtc="2024-11-08T08:33:00Z"/>
                <w:rFonts w:cs="Arial"/>
                <w:lang w:val="en-US"/>
              </w:rPr>
            </w:pPr>
            <w:ins w:id="217" w:author="Ruixin Wang (vivo)" w:date="2024-11-08T16:33:00Z" w16du:dateUtc="2024-11-08T08:33:00Z">
              <w:r w:rsidRPr="00BD4391">
                <w:rPr>
                  <w:rFonts w:cs="Arial" w:hint="eastAsia"/>
                  <w:lang w:val="en-US"/>
                </w:rPr>
                <w:t>N</w:t>
              </w:r>
              <w:r w:rsidRPr="00BD4391">
                <w:rPr>
                  <w:rFonts w:cs="Arial"/>
                  <w:lang w:val="en-US"/>
                </w:rPr>
                <w:t>ote: encourage companies to provide simulation results with both options</w:t>
              </w:r>
            </w:ins>
          </w:p>
        </w:tc>
      </w:tr>
      <w:tr w:rsidR="00407FB0" w14:paraId="72BF32E2" w14:textId="77777777" w:rsidTr="00FC4682">
        <w:trPr>
          <w:trHeight w:val="20"/>
          <w:ins w:id="218" w:author="Ruixin Wang (vivo)" w:date="2024-11-08T16:3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50C25" w14:textId="77777777" w:rsidR="00407FB0" w:rsidRPr="00BD4391" w:rsidRDefault="00407FB0" w:rsidP="00FC4682">
            <w:pPr>
              <w:pStyle w:val="TAC"/>
              <w:rPr>
                <w:ins w:id="219" w:author="Ruixin Wang (vivo)" w:date="2024-11-08T16:33:00Z" w16du:dateUtc="2024-11-08T08:33:00Z"/>
                <w:rFonts w:cs="Arial"/>
              </w:rPr>
            </w:pPr>
            <w:ins w:id="220" w:author="Ruixin Wang (vivo)" w:date="2024-11-08T16:33:00Z" w16du:dateUtc="2024-11-08T08:33:00Z">
              <w:r w:rsidRPr="00BD4391">
                <w:rPr>
                  <w:rFonts w:cs="Arial"/>
                </w:rPr>
                <w:t>Performance metric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FBF55" w14:textId="77777777" w:rsidR="00407FB0" w:rsidRPr="00BD4391" w:rsidRDefault="00407FB0" w:rsidP="00FC4682">
            <w:pPr>
              <w:pStyle w:val="ad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ins w:id="221" w:author="Ruixin Wang (vivo)" w:date="2024-11-08T16:33:00Z" w16du:dateUtc="2024-11-08T08:33:00Z"/>
                <w:szCs w:val="24"/>
                <w:lang w:eastAsia="zh-CN"/>
              </w:rPr>
            </w:pPr>
            <w:ins w:id="222" w:author="Ruixin Wang (vivo)" w:date="2024-11-08T16:33:00Z" w16du:dateUtc="2024-11-08T08:33:00Z">
              <w:r w:rsidRPr="00BD4391">
                <w:rPr>
                  <w:szCs w:val="24"/>
                  <w:lang w:eastAsia="zh-CN"/>
                </w:rPr>
                <w:t xml:space="preserve">1% </w:t>
              </w:r>
              <w:r w:rsidRPr="00BD4391">
                <w:rPr>
                  <w:rFonts w:hint="eastAsia"/>
                  <w:szCs w:val="24"/>
                  <w:lang w:eastAsia="zh-CN"/>
                </w:rPr>
                <w:t>MDR/BLER</w:t>
              </w:r>
              <w:r w:rsidRPr="00BD4391">
                <w:rPr>
                  <w:szCs w:val="24"/>
                  <w:lang w:eastAsia="zh-CN"/>
                </w:rPr>
                <w:t xml:space="preserve"> as baseline and 5% </w:t>
              </w:r>
              <w:r w:rsidRPr="00BD4391">
                <w:rPr>
                  <w:rFonts w:hint="eastAsia"/>
                  <w:szCs w:val="24"/>
                  <w:lang w:eastAsia="zh-CN"/>
                </w:rPr>
                <w:t>MDR/BLER</w:t>
              </w:r>
              <w:r w:rsidRPr="00BD4391">
                <w:rPr>
                  <w:szCs w:val="24"/>
                  <w:lang w:eastAsia="zh-CN"/>
                </w:rPr>
                <w:t xml:space="preserve"> as optional </w:t>
              </w:r>
            </w:ins>
          </w:p>
          <w:p w14:paraId="46CBFC31" w14:textId="77777777" w:rsidR="00407FB0" w:rsidRPr="00BD4391" w:rsidRDefault="00407FB0" w:rsidP="00FC4682">
            <w:pPr>
              <w:pStyle w:val="ad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ins w:id="223" w:author="Ruixin Wang (vivo)" w:date="2024-11-08T16:33:00Z" w16du:dateUtc="2024-11-08T08:33:00Z"/>
                <w:szCs w:val="24"/>
                <w:lang w:eastAsia="zh-CN"/>
              </w:rPr>
            </w:pPr>
            <w:ins w:id="224" w:author="Ruixin Wang (vivo)" w:date="2024-11-08T16:33:00Z" w16du:dateUtc="2024-11-08T08:33:00Z">
              <w:r w:rsidRPr="00BD4391">
                <w:rPr>
                  <w:szCs w:val="24"/>
                  <w:lang w:eastAsia="zh-CN"/>
                </w:rPr>
                <w:t>The following false alarm rate can be considered</w:t>
              </w:r>
            </w:ins>
          </w:p>
          <w:p w14:paraId="1A96B540" w14:textId="77777777" w:rsidR="00407FB0" w:rsidRPr="00BD4391" w:rsidRDefault="00407FB0" w:rsidP="00FC4682">
            <w:pPr>
              <w:pStyle w:val="ad"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ins w:id="225" w:author="Ruixin Wang (vivo)" w:date="2024-11-08T16:33:00Z" w16du:dateUtc="2024-11-08T08:33:00Z"/>
                <w:szCs w:val="24"/>
                <w:lang w:eastAsia="zh-CN"/>
              </w:rPr>
            </w:pPr>
            <w:ins w:id="226" w:author="Ruixin Wang (vivo)" w:date="2024-11-08T16:33:00Z" w16du:dateUtc="2024-11-08T08:33:00Z">
              <w:r>
                <w:rPr>
                  <w:szCs w:val="24"/>
                  <w:lang w:eastAsia="zh-CN"/>
                </w:rPr>
                <w:t>L</w:t>
              </w:r>
              <w:r>
                <w:rPr>
                  <w:rFonts w:hint="eastAsia"/>
                  <w:szCs w:val="24"/>
                  <w:lang w:eastAsia="zh-CN"/>
                </w:rPr>
                <w:t xml:space="preserve">ess than </w:t>
              </w:r>
              <w:r w:rsidRPr="00BD4391">
                <w:rPr>
                  <w:szCs w:val="24"/>
                  <w:lang w:eastAsia="zh-CN"/>
                </w:rPr>
                <w:t>1%</w:t>
              </w:r>
            </w:ins>
          </w:p>
          <w:p w14:paraId="22B41CBD" w14:textId="77777777" w:rsidR="00407FB0" w:rsidRPr="00233265" w:rsidRDefault="00407FB0" w:rsidP="00FC4682">
            <w:pPr>
              <w:pStyle w:val="TAC"/>
              <w:rPr>
                <w:ins w:id="227" w:author="Ruixin Wang (vivo)" w:date="2024-11-08T16:33:00Z" w16du:dateUtc="2024-11-08T08:33:00Z"/>
                <w:rFonts w:cs="Arial"/>
                <w:lang w:val="en-US"/>
              </w:rPr>
            </w:pPr>
            <w:ins w:id="228" w:author="Ruixin Wang (vivo)" w:date="2024-11-08T16:33:00Z" w16du:dateUtc="2024-11-08T08:33:00Z">
              <w:r w:rsidRPr="00BD4391">
                <w:rPr>
                  <w:rFonts w:hint="eastAsia"/>
                  <w:szCs w:val="24"/>
                  <w:lang w:val="en-US" w:eastAsia="zh-CN"/>
                </w:rPr>
                <w:t>P</w:t>
              </w:r>
              <w:r w:rsidRPr="00BD4391">
                <w:rPr>
                  <w:szCs w:val="24"/>
                  <w:lang w:val="en-US" w:eastAsia="zh-CN"/>
                </w:rPr>
                <w:t>roviding the information whether the false alarm rate is considered or not</w:t>
              </w:r>
            </w:ins>
          </w:p>
        </w:tc>
      </w:tr>
    </w:tbl>
    <w:p w14:paraId="46C20225" w14:textId="77777777" w:rsidR="00D65051" w:rsidRDefault="00D65051" w:rsidP="00890F05">
      <w:pPr>
        <w:rPr>
          <w:lang w:eastAsia="zh-CN"/>
        </w:rPr>
      </w:pPr>
    </w:p>
    <w:p w14:paraId="19882187" w14:textId="77777777" w:rsidR="00890F05" w:rsidRPr="00890F05" w:rsidRDefault="00890F05" w:rsidP="00890F05">
      <w:pPr>
        <w:rPr>
          <w:lang w:eastAsia="zh-CN"/>
        </w:rPr>
      </w:pPr>
    </w:p>
    <w:p w14:paraId="393A28B1" w14:textId="77777777" w:rsidR="00890F05" w:rsidRDefault="00890F05" w:rsidP="00890F05">
      <w:pPr>
        <w:jc w:val="center"/>
        <w:rPr>
          <w:b/>
          <w:color w:val="FF0000"/>
          <w:sz w:val="36"/>
          <w:lang w:val="en-US"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p w14:paraId="27262649" w14:textId="77777777" w:rsidR="0015767F" w:rsidRPr="00890F05" w:rsidRDefault="0015767F">
      <w:pPr>
        <w:rPr>
          <w:lang w:val="en-US"/>
        </w:rPr>
      </w:pPr>
    </w:p>
    <w:sectPr w:rsidR="0015767F" w:rsidRPr="00890F05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DA155" w14:textId="77777777" w:rsidR="00D8354F" w:rsidRDefault="00D8354F" w:rsidP="00BF6E68">
      <w:pPr>
        <w:spacing w:after="0"/>
      </w:pPr>
      <w:r>
        <w:separator/>
      </w:r>
    </w:p>
  </w:endnote>
  <w:endnote w:type="continuationSeparator" w:id="0">
    <w:p w14:paraId="1F136994" w14:textId="77777777" w:rsidR="00D8354F" w:rsidRDefault="00D8354F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2F552" w14:textId="77777777" w:rsidR="00B71549" w:rsidRDefault="00B71549">
    <w:pPr>
      <w:pStyle w:val="a7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d98GAIAACUEAAAOAAAAZHJzL2Uyb0RvYy54bWysU99v2jAQfp+0/8Hy+0hgQNuIULFWTJNQ&#10;W4lOfTaOTSLZPs82JOyv39kJMHV7mvZin+/3fd95cd9pRY7C+QZMScejnBJhOFSN2Zf0++v60y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895EB9" w14:textId="77777777" w:rsidR="00D8354F" w:rsidRDefault="00D8354F" w:rsidP="00BF6E68">
      <w:pPr>
        <w:spacing w:after="0"/>
      </w:pPr>
      <w:r>
        <w:separator/>
      </w:r>
    </w:p>
  </w:footnote>
  <w:footnote w:type="continuationSeparator" w:id="0">
    <w:p w14:paraId="207477D2" w14:textId="77777777" w:rsidR="00D8354F" w:rsidRDefault="00D8354F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8632331">
    <w:abstractNumId w:val="15"/>
  </w:num>
  <w:num w:numId="2" w16cid:durableId="440223528">
    <w:abstractNumId w:val="17"/>
  </w:num>
  <w:num w:numId="3" w16cid:durableId="1404792208">
    <w:abstractNumId w:val="3"/>
  </w:num>
  <w:num w:numId="4" w16cid:durableId="901331940">
    <w:abstractNumId w:val="5"/>
  </w:num>
  <w:num w:numId="5" w16cid:durableId="2026243526">
    <w:abstractNumId w:val="8"/>
  </w:num>
  <w:num w:numId="6" w16cid:durableId="1707295464">
    <w:abstractNumId w:val="9"/>
  </w:num>
  <w:num w:numId="7" w16cid:durableId="577793048">
    <w:abstractNumId w:val="6"/>
  </w:num>
  <w:num w:numId="8" w16cid:durableId="502818688">
    <w:abstractNumId w:val="2"/>
  </w:num>
  <w:num w:numId="9" w16cid:durableId="557863517">
    <w:abstractNumId w:val="7"/>
  </w:num>
  <w:num w:numId="10" w16cid:durableId="748625343">
    <w:abstractNumId w:val="4"/>
  </w:num>
  <w:num w:numId="11" w16cid:durableId="1360931672">
    <w:abstractNumId w:val="1"/>
  </w:num>
  <w:num w:numId="12" w16cid:durableId="373969048">
    <w:abstractNumId w:val="0"/>
  </w:num>
  <w:num w:numId="13" w16cid:durableId="1386836746">
    <w:abstractNumId w:val="13"/>
  </w:num>
  <w:num w:numId="14" w16cid:durableId="1941601788">
    <w:abstractNumId w:val="16"/>
  </w:num>
  <w:num w:numId="15" w16cid:durableId="1731541189">
    <w:abstractNumId w:val="11"/>
  </w:num>
  <w:num w:numId="16" w16cid:durableId="1430613711">
    <w:abstractNumId w:val="18"/>
  </w:num>
  <w:num w:numId="17" w16cid:durableId="2136486478">
    <w:abstractNumId w:val="19"/>
  </w:num>
  <w:num w:numId="18" w16cid:durableId="480078642">
    <w:abstractNumId w:val="12"/>
  </w:num>
  <w:num w:numId="19" w16cid:durableId="242111751">
    <w:abstractNumId w:val="10"/>
  </w:num>
  <w:num w:numId="20" w16cid:durableId="184100314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uixin Wang (vivo)">
    <w15:presenceInfo w15:providerId="None" w15:userId="Ruixin Wang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0424"/>
    <w:rsid w:val="00000A13"/>
    <w:rsid w:val="00004B44"/>
    <w:rsid w:val="0000500A"/>
    <w:rsid w:val="00006985"/>
    <w:rsid w:val="00007AD6"/>
    <w:rsid w:val="0001350B"/>
    <w:rsid w:val="000164EF"/>
    <w:rsid w:val="000202F4"/>
    <w:rsid w:val="0002211E"/>
    <w:rsid w:val="0002560A"/>
    <w:rsid w:val="0003662E"/>
    <w:rsid w:val="00037988"/>
    <w:rsid w:val="00044261"/>
    <w:rsid w:val="00050D8B"/>
    <w:rsid w:val="00052582"/>
    <w:rsid w:val="00057035"/>
    <w:rsid w:val="00062139"/>
    <w:rsid w:val="00075FFB"/>
    <w:rsid w:val="0008050C"/>
    <w:rsid w:val="0008523C"/>
    <w:rsid w:val="0008527A"/>
    <w:rsid w:val="000856EE"/>
    <w:rsid w:val="0009479A"/>
    <w:rsid w:val="000A4433"/>
    <w:rsid w:val="000A7299"/>
    <w:rsid w:val="000B04BE"/>
    <w:rsid w:val="000B154C"/>
    <w:rsid w:val="000B20E8"/>
    <w:rsid w:val="000B2973"/>
    <w:rsid w:val="000B4F37"/>
    <w:rsid w:val="000C5DD8"/>
    <w:rsid w:val="000C5FFE"/>
    <w:rsid w:val="000C6DD2"/>
    <w:rsid w:val="000C7D87"/>
    <w:rsid w:val="000E03CE"/>
    <w:rsid w:val="000E5D24"/>
    <w:rsid w:val="000E608D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55C4"/>
    <w:rsid w:val="00146492"/>
    <w:rsid w:val="00147540"/>
    <w:rsid w:val="00151E94"/>
    <w:rsid w:val="0015767F"/>
    <w:rsid w:val="0015791C"/>
    <w:rsid w:val="00167417"/>
    <w:rsid w:val="00167835"/>
    <w:rsid w:val="00171285"/>
    <w:rsid w:val="00172773"/>
    <w:rsid w:val="001762C1"/>
    <w:rsid w:val="00187CDD"/>
    <w:rsid w:val="00195372"/>
    <w:rsid w:val="00195F59"/>
    <w:rsid w:val="00196B60"/>
    <w:rsid w:val="00197BF4"/>
    <w:rsid w:val="001A1891"/>
    <w:rsid w:val="001A4CCC"/>
    <w:rsid w:val="001A4FCA"/>
    <w:rsid w:val="001C3159"/>
    <w:rsid w:val="001C5087"/>
    <w:rsid w:val="001C5A1F"/>
    <w:rsid w:val="001D24CF"/>
    <w:rsid w:val="001D4704"/>
    <w:rsid w:val="001D4D31"/>
    <w:rsid w:val="001D4EC3"/>
    <w:rsid w:val="001E24A7"/>
    <w:rsid w:val="001E6B2F"/>
    <w:rsid w:val="001E6CFA"/>
    <w:rsid w:val="001F2063"/>
    <w:rsid w:val="001F6AED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F61"/>
    <w:rsid w:val="00247CA9"/>
    <w:rsid w:val="002504AB"/>
    <w:rsid w:val="00252D2C"/>
    <w:rsid w:val="00255AD4"/>
    <w:rsid w:val="00256354"/>
    <w:rsid w:val="00280E3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1A19"/>
    <w:rsid w:val="002C52E4"/>
    <w:rsid w:val="002D1E48"/>
    <w:rsid w:val="002D2F23"/>
    <w:rsid w:val="002D2F8A"/>
    <w:rsid w:val="002E3AF5"/>
    <w:rsid w:val="002E73D7"/>
    <w:rsid w:val="002F642D"/>
    <w:rsid w:val="0030036E"/>
    <w:rsid w:val="00307ED6"/>
    <w:rsid w:val="00312018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3F4C"/>
    <w:rsid w:val="00374D6E"/>
    <w:rsid w:val="0037774F"/>
    <w:rsid w:val="00377D05"/>
    <w:rsid w:val="00390716"/>
    <w:rsid w:val="00390867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27EC"/>
    <w:rsid w:val="003B7C82"/>
    <w:rsid w:val="003C059F"/>
    <w:rsid w:val="003C38E5"/>
    <w:rsid w:val="003C4563"/>
    <w:rsid w:val="003C7AEF"/>
    <w:rsid w:val="003D130B"/>
    <w:rsid w:val="003D1845"/>
    <w:rsid w:val="003D3624"/>
    <w:rsid w:val="003E05F2"/>
    <w:rsid w:val="003E65F9"/>
    <w:rsid w:val="003E72BD"/>
    <w:rsid w:val="003E792A"/>
    <w:rsid w:val="003E7E40"/>
    <w:rsid w:val="003F2BBC"/>
    <w:rsid w:val="003F3F1B"/>
    <w:rsid w:val="003F5DCA"/>
    <w:rsid w:val="00407FB0"/>
    <w:rsid w:val="00411D67"/>
    <w:rsid w:val="00414E82"/>
    <w:rsid w:val="004167FF"/>
    <w:rsid w:val="00421439"/>
    <w:rsid w:val="004224CE"/>
    <w:rsid w:val="00427E93"/>
    <w:rsid w:val="00431290"/>
    <w:rsid w:val="00431B55"/>
    <w:rsid w:val="004334C3"/>
    <w:rsid w:val="004372AE"/>
    <w:rsid w:val="00454695"/>
    <w:rsid w:val="00455AC2"/>
    <w:rsid w:val="004575CB"/>
    <w:rsid w:val="00460A8F"/>
    <w:rsid w:val="004648B3"/>
    <w:rsid w:val="00464C16"/>
    <w:rsid w:val="004663E3"/>
    <w:rsid w:val="00472D4C"/>
    <w:rsid w:val="0047713D"/>
    <w:rsid w:val="00481323"/>
    <w:rsid w:val="00482A44"/>
    <w:rsid w:val="00483D52"/>
    <w:rsid w:val="00485797"/>
    <w:rsid w:val="00485B90"/>
    <w:rsid w:val="00491989"/>
    <w:rsid w:val="00492A11"/>
    <w:rsid w:val="004935A5"/>
    <w:rsid w:val="00495D81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8CE"/>
    <w:rsid w:val="004D3176"/>
    <w:rsid w:val="004E577A"/>
    <w:rsid w:val="004F7517"/>
    <w:rsid w:val="00502A98"/>
    <w:rsid w:val="00502D4A"/>
    <w:rsid w:val="00526F98"/>
    <w:rsid w:val="00527871"/>
    <w:rsid w:val="005347A4"/>
    <w:rsid w:val="00535E11"/>
    <w:rsid w:val="0053703A"/>
    <w:rsid w:val="005424E4"/>
    <w:rsid w:val="00550C48"/>
    <w:rsid w:val="00555599"/>
    <w:rsid w:val="00564FB1"/>
    <w:rsid w:val="0056634D"/>
    <w:rsid w:val="0057073F"/>
    <w:rsid w:val="005806F6"/>
    <w:rsid w:val="005847A6"/>
    <w:rsid w:val="00587FC5"/>
    <w:rsid w:val="005907E3"/>
    <w:rsid w:val="00591A41"/>
    <w:rsid w:val="00591C42"/>
    <w:rsid w:val="005B05DE"/>
    <w:rsid w:val="005B3095"/>
    <w:rsid w:val="005B4320"/>
    <w:rsid w:val="005B75C4"/>
    <w:rsid w:val="005C3838"/>
    <w:rsid w:val="005C3E3B"/>
    <w:rsid w:val="005D254B"/>
    <w:rsid w:val="005E2F1C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5569"/>
    <w:rsid w:val="00636D5A"/>
    <w:rsid w:val="006379FC"/>
    <w:rsid w:val="00637E9F"/>
    <w:rsid w:val="006406FA"/>
    <w:rsid w:val="00644D31"/>
    <w:rsid w:val="0064508F"/>
    <w:rsid w:val="006455A9"/>
    <w:rsid w:val="00652E12"/>
    <w:rsid w:val="00653A3E"/>
    <w:rsid w:val="006553C7"/>
    <w:rsid w:val="00655FAB"/>
    <w:rsid w:val="00661949"/>
    <w:rsid w:val="00665AB9"/>
    <w:rsid w:val="00667700"/>
    <w:rsid w:val="0067125E"/>
    <w:rsid w:val="006725D2"/>
    <w:rsid w:val="0067455D"/>
    <w:rsid w:val="00675348"/>
    <w:rsid w:val="00676B67"/>
    <w:rsid w:val="0068411C"/>
    <w:rsid w:val="00685BD4"/>
    <w:rsid w:val="00693DCA"/>
    <w:rsid w:val="006A1FCB"/>
    <w:rsid w:val="006A2C27"/>
    <w:rsid w:val="006A5D5D"/>
    <w:rsid w:val="006B0475"/>
    <w:rsid w:val="006B5ED4"/>
    <w:rsid w:val="006C1517"/>
    <w:rsid w:val="006D037D"/>
    <w:rsid w:val="006D3663"/>
    <w:rsid w:val="006E0A33"/>
    <w:rsid w:val="006F01ED"/>
    <w:rsid w:val="006F148E"/>
    <w:rsid w:val="00700190"/>
    <w:rsid w:val="0070056F"/>
    <w:rsid w:val="00704149"/>
    <w:rsid w:val="00704E5C"/>
    <w:rsid w:val="00710B53"/>
    <w:rsid w:val="00713D45"/>
    <w:rsid w:val="00716A70"/>
    <w:rsid w:val="00717BF7"/>
    <w:rsid w:val="007215FC"/>
    <w:rsid w:val="0073145F"/>
    <w:rsid w:val="00732B9F"/>
    <w:rsid w:val="00733DB1"/>
    <w:rsid w:val="00735297"/>
    <w:rsid w:val="0073604D"/>
    <w:rsid w:val="00744FF2"/>
    <w:rsid w:val="007508CA"/>
    <w:rsid w:val="00752C0E"/>
    <w:rsid w:val="00764C5B"/>
    <w:rsid w:val="007663F1"/>
    <w:rsid w:val="0077113B"/>
    <w:rsid w:val="007815D6"/>
    <w:rsid w:val="00783F1E"/>
    <w:rsid w:val="00787ED9"/>
    <w:rsid w:val="0079371A"/>
    <w:rsid w:val="007A2BA3"/>
    <w:rsid w:val="007A5806"/>
    <w:rsid w:val="007A60D5"/>
    <w:rsid w:val="007A71E1"/>
    <w:rsid w:val="007B5209"/>
    <w:rsid w:val="007B7CC7"/>
    <w:rsid w:val="007C0FD0"/>
    <w:rsid w:val="007C211C"/>
    <w:rsid w:val="007D21DB"/>
    <w:rsid w:val="007E0D84"/>
    <w:rsid w:val="007E3F98"/>
    <w:rsid w:val="007E4081"/>
    <w:rsid w:val="007E6020"/>
    <w:rsid w:val="007F6B29"/>
    <w:rsid w:val="0082078D"/>
    <w:rsid w:val="008260F8"/>
    <w:rsid w:val="00831F79"/>
    <w:rsid w:val="008326F8"/>
    <w:rsid w:val="008409BF"/>
    <w:rsid w:val="00856B0C"/>
    <w:rsid w:val="0086725A"/>
    <w:rsid w:val="00876713"/>
    <w:rsid w:val="00884C43"/>
    <w:rsid w:val="00884F2B"/>
    <w:rsid w:val="00890F05"/>
    <w:rsid w:val="00893F5E"/>
    <w:rsid w:val="00897367"/>
    <w:rsid w:val="008A085F"/>
    <w:rsid w:val="008A6D74"/>
    <w:rsid w:val="008A7FEA"/>
    <w:rsid w:val="008B7FF1"/>
    <w:rsid w:val="008D3F72"/>
    <w:rsid w:val="008E0559"/>
    <w:rsid w:val="008E5B7F"/>
    <w:rsid w:val="008F34E9"/>
    <w:rsid w:val="008F5932"/>
    <w:rsid w:val="00900F6A"/>
    <w:rsid w:val="00902F32"/>
    <w:rsid w:val="0090561E"/>
    <w:rsid w:val="0091126D"/>
    <w:rsid w:val="009118E8"/>
    <w:rsid w:val="009126F4"/>
    <w:rsid w:val="00914279"/>
    <w:rsid w:val="009222D6"/>
    <w:rsid w:val="00922A71"/>
    <w:rsid w:val="00924750"/>
    <w:rsid w:val="00925592"/>
    <w:rsid w:val="00932765"/>
    <w:rsid w:val="00933426"/>
    <w:rsid w:val="00935ABA"/>
    <w:rsid w:val="00941E9F"/>
    <w:rsid w:val="00951CEC"/>
    <w:rsid w:val="0096571C"/>
    <w:rsid w:val="00965A78"/>
    <w:rsid w:val="009676E5"/>
    <w:rsid w:val="009716C4"/>
    <w:rsid w:val="00972F7E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122C8"/>
    <w:rsid w:val="00A14E92"/>
    <w:rsid w:val="00A17EB7"/>
    <w:rsid w:val="00A2108E"/>
    <w:rsid w:val="00A2109F"/>
    <w:rsid w:val="00A215BD"/>
    <w:rsid w:val="00A27905"/>
    <w:rsid w:val="00A31D2D"/>
    <w:rsid w:val="00A41AAC"/>
    <w:rsid w:val="00A54759"/>
    <w:rsid w:val="00A64451"/>
    <w:rsid w:val="00A67D7C"/>
    <w:rsid w:val="00A83060"/>
    <w:rsid w:val="00A83751"/>
    <w:rsid w:val="00A856FF"/>
    <w:rsid w:val="00A8573D"/>
    <w:rsid w:val="00A85C8C"/>
    <w:rsid w:val="00A94896"/>
    <w:rsid w:val="00A94EE1"/>
    <w:rsid w:val="00A97F47"/>
    <w:rsid w:val="00AA1E31"/>
    <w:rsid w:val="00AB39E4"/>
    <w:rsid w:val="00AB5B87"/>
    <w:rsid w:val="00AC11E5"/>
    <w:rsid w:val="00AC41E3"/>
    <w:rsid w:val="00AF3065"/>
    <w:rsid w:val="00B03772"/>
    <w:rsid w:val="00B17A81"/>
    <w:rsid w:val="00B23B7C"/>
    <w:rsid w:val="00B302F3"/>
    <w:rsid w:val="00B36E54"/>
    <w:rsid w:val="00B370FB"/>
    <w:rsid w:val="00B43FA1"/>
    <w:rsid w:val="00B45AB8"/>
    <w:rsid w:val="00B50964"/>
    <w:rsid w:val="00B51060"/>
    <w:rsid w:val="00B53E07"/>
    <w:rsid w:val="00B555F7"/>
    <w:rsid w:val="00B61A97"/>
    <w:rsid w:val="00B61E2E"/>
    <w:rsid w:val="00B62772"/>
    <w:rsid w:val="00B631FF"/>
    <w:rsid w:val="00B6638D"/>
    <w:rsid w:val="00B66C44"/>
    <w:rsid w:val="00B700EC"/>
    <w:rsid w:val="00B706CE"/>
    <w:rsid w:val="00B709E7"/>
    <w:rsid w:val="00B71236"/>
    <w:rsid w:val="00B71549"/>
    <w:rsid w:val="00B73F2B"/>
    <w:rsid w:val="00B74672"/>
    <w:rsid w:val="00B7792E"/>
    <w:rsid w:val="00B82476"/>
    <w:rsid w:val="00B878A8"/>
    <w:rsid w:val="00B91E75"/>
    <w:rsid w:val="00BB64F5"/>
    <w:rsid w:val="00BB66A6"/>
    <w:rsid w:val="00BC4DCA"/>
    <w:rsid w:val="00BD1B54"/>
    <w:rsid w:val="00BE4ACB"/>
    <w:rsid w:val="00BF573E"/>
    <w:rsid w:val="00BF5D34"/>
    <w:rsid w:val="00BF6E68"/>
    <w:rsid w:val="00C016D6"/>
    <w:rsid w:val="00C03CB8"/>
    <w:rsid w:val="00C03F71"/>
    <w:rsid w:val="00C12F44"/>
    <w:rsid w:val="00C1490C"/>
    <w:rsid w:val="00C167BE"/>
    <w:rsid w:val="00C1754C"/>
    <w:rsid w:val="00C23EFD"/>
    <w:rsid w:val="00C23EFE"/>
    <w:rsid w:val="00C3026B"/>
    <w:rsid w:val="00C363C8"/>
    <w:rsid w:val="00C47A01"/>
    <w:rsid w:val="00C509E7"/>
    <w:rsid w:val="00C55F75"/>
    <w:rsid w:val="00C57D47"/>
    <w:rsid w:val="00C633F3"/>
    <w:rsid w:val="00C736FA"/>
    <w:rsid w:val="00C74A61"/>
    <w:rsid w:val="00C76017"/>
    <w:rsid w:val="00C81FF6"/>
    <w:rsid w:val="00C9317A"/>
    <w:rsid w:val="00CA487B"/>
    <w:rsid w:val="00CA5033"/>
    <w:rsid w:val="00CA5332"/>
    <w:rsid w:val="00CA59ED"/>
    <w:rsid w:val="00CA616C"/>
    <w:rsid w:val="00CA7C70"/>
    <w:rsid w:val="00CB0545"/>
    <w:rsid w:val="00CB4587"/>
    <w:rsid w:val="00CC45D1"/>
    <w:rsid w:val="00CC5140"/>
    <w:rsid w:val="00CD0443"/>
    <w:rsid w:val="00CD4087"/>
    <w:rsid w:val="00CE74E8"/>
    <w:rsid w:val="00CE7732"/>
    <w:rsid w:val="00CF0887"/>
    <w:rsid w:val="00CF108E"/>
    <w:rsid w:val="00CF54F2"/>
    <w:rsid w:val="00CF5659"/>
    <w:rsid w:val="00D0059A"/>
    <w:rsid w:val="00D01CBB"/>
    <w:rsid w:val="00D025BA"/>
    <w:rsid w:val="00D03ABB"/>
    <w:rsid w:val="00D03E88"/>
    <w:rsid w:val="00D12DA5"/>
    <w:rsid w:val="00D17901"/>
    <w:rsid w:val="00D22B13"/>
    <w:rsid w:val="00D33A3C"/>
    <w:rsid w:val="00D34148"/>
    <w:rsid w:val="00D34856"/>
    <w:rsid w:val="00D47AAC"/>
    <w:rsid w:val="00D51CFE"/>
    <w:rsid w:val="00D61846"/>
    <w:rsid w:val="00D64962"/>
    <w:rsid w:val="00D65051"/>
    <w:rsid w:val="00D7031A"/>
    <w:rsid w:val="00D75E71"/>
    <w:rsid w:val="00D8354F"/>
    <w:rsid w:val="00D85333"/>
    <w:rsid w:val="00D87343"/>
    <w:rsid w:val="00D91A49"/>
    <w:rsid w:val="00D93249"/>
    <w:rsid w:val="00D9479B"/>
    <w:rsid w:val="00D95AA0"/>
    <w:rsid w:val="00DA2683"/>
    <w:rsid w:val="00DA4020"/>
    <w:rsid w:val="00DB2E7C"/>
    <w:rsid w:val="00DC3175"/>
    <w:rsid w:val="00DC34FF"/>
    <w:rsid w:val="00DC679D"/>
    <w:rsid w:val="00DD186D"/>
    <w:rsid w:val="00DD6025"/>
    <w:rsid w:val="00DE3AFA"/>
    <w:rsid w:val="00DE63F5"/>
    <w:rsid w:val="00DE6D6B"/>
    <w:rsid w:val="00DE7310"/>
    <w:rsid w:val="00DF63C5"/>
    <w:rsid w:val="00DF6B73"/>
    <w:rsid w:val="00DF7541"/>
    <w:rsid w:val="00E0019C"/>
    <w:rsid w:val="00E0085F"/>
    <w:rsid w:val="00E265FC"/>
    <w:rsid w:val="00E31F3D"/>
    <w:rsid w:val="00E331CA"/>
    <w:rsid w:val="00E35519"/>
    <w:rsid w:val="00E367E5"/>
    <w:rsid w:val="00E37E5D"/>
    <w:rsid w:val="00E50149"/>
    <w:rsid w:val="00E51164"/>
    <w:rsid w:val="00E550D0"/>
    <w:rsid w:val="00E67E1E"/>
    <w:rsid w:val="00E7377B"/>
    <w:rsid w:val="00E73E78"/>
    <w:rsid w:val="00E75501"/>
    <w:rsid w:val="00E76528"/>
    <w:rsid w:val="00E80FE8"/>
    <w:rsid w:val="00E912BD"/>
    <w:rsid w:val="00E91CDC"/>
    <w:rsid w:val="00E95471"/>
    <w:rsid w:val="00EA1F3A"/>
    <w:rsid w:val="00EA39F2"/>
    <w:rsid w:val="00EB1D1B"/>
    <w:rsid w:val="00EB4783"/>
    <w:rsid w:val="00EB4CC7"/>
    <w:rsid w:val="00EC0BF7"/>
    <w:rsid w:val="00EC4E94"/>
    <w:rsid w:val="00EC4FC2"/>
    <w:rsid w:val="00ED0D1A"/>
    <w:rsid w:val="00EE2AC1"/>
    <w:rsid w:val="00EE2CF0"/>
    <w:rsid w:val="00EF0FA0"/>
    <w:rsid w:val="00EF368F"/>
    <w:rsid w:val="00EF67CE"/>
    <w:rsid w:val="00EF707E"/>
    <w:rsid w:val="00F02CF6"/>
    <w:rsid w:val="00F061C3"/>
    <w:rsid w:val="00F120BF"/>
    <w:rsid w:val="00F16542"/>
    <w:rsid w:val="00F22365"/>
    <w:rsid w:val="00F23B1D"/>
    <w:rsid w:val="00F2462E"/>
    <w:rsid w:val="00F32261"/>
    <w:rsid w:val="00F3348D"/>
    <w:rsid w:val="00F431E0"/>
    <w:rsid w:val="00F4639E"/>
    <w:rsid w:val="00F507D8"/>
    <w:rsid w:val="00F5198C"/>
    <w:rsid w:val="00F56752"/>
    <w:rsid w:val="00F64875"/>
    <w:rsid w:val="00F67529"/>
    <w:rsid w:val="00F83756"/>
    <w:rsid w:val="00F83915"/>
    <w:rsid w:val="00F93F8F"/>
    <w:rsid w:val="00F94621"/>
    <w:rsid w:val="00F95212"/>
    <w:rsid w:val="00F96551"/>
    <w:rsid w:val="00F97040"/>
    <w:rsid w:val="00F97765"/>
    <w:rsid w:val="00FA106A"/>
    <w:rsid w:val="00FA20AA"/>
    <w:rsid w:val="00FB0481"/>
    <w:rsid w:val="00FB200D"/>
    <w:rsid w:val="00FB727D"/>
    <w:rsid w:val="00FB7BBD"/>
    <w:rsid w:val="00FC3CDF"/>
    <w:rsid w:val="00FC3EFC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basedOn w:val="a1"/>
    <w:link w:val="ae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f">
    <w:name w:val="Table 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0">
    <w:name w:val="annotation reference"/>
    <w:basedOn w:val="a2"/>
    <w:unhideWhenUsed/>
    <w:qFormat/>
    <w:rsid w:val="00C1490C"/>
    <w:rPr>
      <w:sz w:val="21"/>
      <w:szCs w:val="21"/>
    </w:rPr>
  </w:style>
  <w:style w:type="paragraph" w:styleId="af1">
    <w:name w:val="annotation text"/>
    <w:basedOn w:val="a1"/>
    <w:link w:val="af2"/>
    <w:unhideWhenUsed/>
    <w:qFormat/>
    <w:rsid w:val="00C1490C"/>
  </w:style>
  <w:style w:type="character" w:customStyle="1" w:styleId="af2">
    <w:name w:val="批注文字 字符"/>
    <w:basedOn w:val="a2"/>
    <w:link w:val="af1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3">
    <w:name w:val="annotation subject"/>
    <w:basedOn w:val="af1"/>
    <w:next w:val="af1"/>
    <w:link w:val="af4"/>
    <w:unhideWhenUsed/>
    <w:qFormat/>
    <w:rsid w:val="00C1490C"/>
    <w:rPr>
      <w:b/>
      <w:bCs/>
    </w:rPr>
  </w:style>
  <w:style w:type="character" w:customStyle="1" w:styleId="af4">
    <w:name w:val="批注主题 字符"/>
    <w:basedOn w:val="af2"/>
    <w:link w:val="af3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5">
    <w:name w:val="macro"/>
    <w:link w:val="af6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6">
    <w:name w:val="宏文本 字符"/>
    <w:basedOn w:val="a2"/>
    <w:link w:val="af5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7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8">
    <w:name w:val="Note Heading"/>
    <w:basedOn w:val="a1"/>
    <w:next w:val="a1"/>
    <w:link w:val="af9"/>
    <w:qFormat/>
    <w:rsid w:val="00F83756"/>
    <w:pPr>
      <w:spacing w:after="0"/>
    </w:pPr>
    <w:rPr>
      <w:rFonts w:eastAsia="Times New Roman"/>
    </w:rPr>
  </w:style>
  <w:style w:type="character" w:customStyle="1" w:styleId="af9">
    <w:name w:val="注释标题 字符"/>
    <w:basedOn w:val="a2"/>
    <w:link w:val="af8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a">
    <w:name w:val="E-mail Signature"/>
    <w:basedOn w:val="a1"/>
    <w:link w:val="afb"/>
    <w:qFormat/>
    <w:rsid w:val="00F83756"/>
    <w:pPr>
      <w:spacing w:after="0"/>
    </w:pPr>
    <w:rPr>
      <w:rFonts w:eastAsia="Times New Roman"/>
    </w:rPr>
  </w:style>
  <w:style w:type="character" w:customStyle="1" w:styleId="afb">
    <w:name w:val="电子邮件签名 字符"/>
    <w:basedOn w:val="a2"/>
    <w:link w:val="af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c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d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e">
    <w:name w:val="Document Map"/>
    <w:basedOn w:val="a1"/>
    <w:link w:val="aff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f">
    <w:name w:val="文档结构图 字符"/>
    <w:basedOn w:val="a2"/>
    <w:link w:val="afe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0">
    <w:name w:val="Salutation"/>
    <w:basedOn w:val="a1"/>
    <w:next w:val="a1"/>
    <w:link w:val="aff1"/>
    <w:qFormat/>
    <w:rsid w:val="00F83756"/>
    <w:rPr>
      <w:rFonts w:eastAsia="Times New Roman"/>
    </w:rPr>
  </w:style>
  <w:style w:type="character" w:customStyle="1" w:styleId="aff1">
    <w:name w:val="称呼 字符"/>
    <w:basedOn w:val="a2"/>
    <w:link w:val="a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2">
    <w:name w:val="Closing"/>
    <w:basedOn w:val="a1"/>
    <w:link w:val="aff3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3">
    <w:name w:val="结束语 字符"/>
    <w:basedOn w:val="a2"/>
    <w:link w:val="aff2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4">
    <w:name w:val="Body Text"/>
    <w:basedOn w:val="a1"/>
    <w:link w:val="aff5"/>
    <w:qFormat/>
    <w:rsid w:val="00F83756"/>
    <w:pPr>
      <w:spacing w:after="120"/>
    </w:pPr>
    <w:rPr>
      <w:rFonts w:eastAsia="Times New Roman"/>
    </w:rPr>
  </w:style>
  <w:style w:type="character" w:customStyle="1" w:styleId="aff5">
    <w:name w:val="正文文本 字符"/>
    <w:basedOn w:val="a2"/>
    <w:link w:val="aff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6">
    <w:name w:val="Body Text Indent"/>
    <w:basedOn w:val="a1"/>
    <w:link w:val="aff7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7">
    <w:name w:val="正文文本缩进 字符"/>
    <w:basedOn w:val="a2"/>
    <w:link w:val="aff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8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9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a">
    <w:name w:val="Plain Text"/>
    <w:basedOn w:val="a1"/>
    <w:link w:val="affb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b">
    <w:name w:val="纯文本 字符"/>
    <w:basedOn w:val="a2"/>
    <w:link w:val="affa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c">
    <w:name w:val="Date"/>
    <w:basedOn w:val="a1"/>
    <w:next w:val="a1"/>
    <w:link w:val="affd"/>
    <w:qFormat/>
    <w:rsid w:val="00F83756"/>
    <w:rPr>
      <w:rFonts w:eastAsia="Times New Roman"/>
    </w:rPr>
  </w:style>
  <w:style w:type="character" w:customStyle="1" w:styleId="affd">
    <w:name w:val="日期 字符"/>
    <w:basedOn w:val="a2"/>
    <w:link w:val="affc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e">
    <w:name w:val="endnote text"/>
    <w:basedOn w:val="a1"/>
    <w:link w:val="afff"/>
    <w:qFormat/>
    <w:rsid w:val="00F83756"/>
    <w:pPr>
      <w:spacing w:after="0"/>
    </w:pPr>
    <w:rPr>
      <w:rFonts w:eastAsia="Times New Roman"/>
    </w:rPr>
  </w:style>
  <w:style w:type="character" w:customStyle="1" w:styleId="afff">
    <w:name w:val="尾注文本 字符"/>
    <w:basedOn w:val="a2"/>
    <w:link w:val="affe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0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1">
    <w:name w:val="Signature"/>
    <w:basedOn w:val="a1"/>
    <w:link w:val="af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2">
    <w:name w:val="签名 字符"/>
    <w:basedOn w:val="a2"/>
    <w:link w:val="af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3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4">
    <w:name w:val="footnote text"/>
    <w:basedOn w:val="a1"/>
    <w:link w:val="afff5"/>
    <w:qFormat/>
    <w:rsid w:val="00F83756"/>
    <w:pPr>
      <w:spacing w:after="0"/>
    </w:pPr>
    <w:rPr>
      <w:rFonts w:eastAsia="Times New Roman"/>
    </w:rPr>
  </w:style>
  <w:style w:type="character" w:customStyle="1" w:styleId="afff5">
    <w:name w:val="脚注文本 字符"/>
    <w:basedOn w:val="a2"/>
    <w:link w:val="afff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6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7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8">
    <w:name w:val="Body Text First Indent"/>
    <w:basedOn w:val="aff4"/>
    <w:link w:val="afff9"/>
    <w:qFormat/>
    <w:rsid w:val="00F83756"/>
    <w:pPr>
      <w:spacing w:after="180"/>
      <w:ind w:firstLine="360"/>
    </w:pPr>
  </w:style>
  <w:style w:type="character" w:customStyle="1" w:styleId="afff9">
    <w:name w:val="正文文本首行缩进 字符"/>
    <w:basedOn w:val="aff5"/>
    <w:link w:val="afff8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6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7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a">
    <w:name w:val="page number"/>
    <w:basedOn w:val="a2"/>
    <w:semiHidden/>
    <w:qFormat/>
    <w:rsid w:val="00F83756"/>
  </w:style>
  <w:style w:type="character" w:styleId="afffb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link w:val="EXChar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link w:val="B1Char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c">
    <w:name w:val="明显引用 字符"/>
    <w:basedOn w:val="a2"/>
    <w:link w:val="afffd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e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">
    <w:name w:val="引用 字符"/>
    <w:basedOn w:val="a2"/>
    <w:link w:val="affff0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1">
    <w:name w:val="副标题 字符"/>
    <w:basedOn w:val="a2"/>
    <w:link w:val="affff2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3">
    <w:name w:val="标题 字符"/>
    <w:basedOn w:val="a2"/>
    <w:link w:val="affff4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d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0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7">
    <w:name w:val="Message Header"/>
    <w:basedOn w:val="a1"/>
    <w:link w:val="affff5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5">
    <w:name w:val="信息标题 字符"/>
    <w:basedOn w:val="a2"/>
    <w:link w:val="afff7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d">
    <w:name w:val="Intense Quote"/>
    <w:basedOn w:val="a1"/>
    <w:next w:val="a1"/>
    <w:link w:val="afffc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0">
    <w:name w:val="Quote"/>
    <w:basedOn w:val="a1"/>
    <w:next w:val="a1"/>
    <w:link w:val="affff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2">
    <w:name w:val="Subtitle"/>
    <w:basedOn w:val="a1"/>
    <w:next w:val="a1"/>
    <w:link w:val="affff1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4">
    <w:name w:val="Title"/>
    <w:basedOn w:val="a1"/>
    <w:next w:val="a1"/>
    <w:link w:val="affff3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customStyle="1" w:styleId="done">
    <w:name w:val="done"/>
    <w:basedOn w:val="a1"/>
    <w:rsid w:val="00636D5A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</w:rPr>
  </w:style>
  <w:style w:type="character" w:customStyle="1" w:styleId="B1Char1">
    <w:name w:val="B1 Char1"/>
    <w:link w:val="B1"/>
    <w:qFormat/>
    <w:locked/>
    <w:rsid w:val="00CA616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ff6">
    <w:name w:val="Revision"/>
    <w:hidden/>
    <w:uiPriority w:val="99"/>
    <w:semiHidden/>
    <w:rsid w:val="00CA616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A616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qFormat/>
    <w:rsid w:val="0001350B"/>
    <w:rPr>
      <w:rFonts w:ascii="Arial" w:hAnsi="Arial"/>
      <w:sz w:val="18"/>
      <w:lang w:eastAsia="en-US"/>
    </w:rPr>
  </w:style>
  <w:style w:type="character" w:customStyle="1" w:styleId="ae">
    <w:name w:val="列表段落 字符"/>
    <w:link w:val="ad"/>
    <w:uiPriority w:val="34"/>
    <w:qFormat/>
    <w:locked/>
    <w:rsid w:val="0001350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LP-WUS RF</dc:title>
  <dc:subject/>
  <dc:creator>Ruixin Wang (vivo)</dc:creator>
  <cp:keywords/>
  <dc:description/>
  <cp:lastModifiedBy>Ruixin Wang (vivo)</cp:lastModifiedBy>
  <cp:revision>42</cp:revision>
  <dcterms:created xsi:type="dcterms:W3CDTF">2024-11-07T09:34:00Z</dcterms:created>
  <dcterms:modified xsi:type="dcterms:W3CDTF">2024-11-08T09:29:00Z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